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9021737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0ff8209f-a031-4e38-b2e9-77222347598e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Администрация муниципального района Миякинский район Республики Башкортостан 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МОБУ СОШ №1 им.М.Абдуллина с. Киргиз-Мияки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Галяутдинова С.С.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Мингазова Е.Г.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МОБУ СОШ № 1 им. М. Абдуллина с. Киргиз-Мияки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Якупов Р.Ф.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2545558)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«Технология»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 </w:t>
      </w:r>
      <w:r>
        <w:rPr>
          <w:rFonts w:ascii="Times New Roman" w:hAnsi="Times New Roman"/>
          <w:b w:val="false"/>
          <w:i w:val="false"/>
          <w:color w:val="000000"/>
          <w:spacing w:val="1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8385f7dc-0ab0-4870-aa9c-d50d4a6594a1" w:id="2"/>
      <w:r>
        <w:rPr>
          <w:rFonts w:ascii="Times New Roman" w:hAnsi="Times New Roman"/>
          <w:b/>
          <w:i w:val="false"/>
          <w:color w:val="000000"/>
          <w:sz w:val="28"/>
        </w:rPr>
        <w:t>с. Киргиз-Мияки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df49827c-e8f0-4c9a-abd2-415b465ab7b1" w:id="3"/>
      <w:r>
        <w:rPr>
          <w:rFonts w:ascii="Times New Roman" w:hAnsi="Times New Roman"/>
          <w:b/>
          <w:i w:val="false"/>
          <w:color w:val="000000"/>
          <w:sz w:val="28"/>
        </w:rPr>
        <w:t>2023 г.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19021737" w:id="4"/>
    <w:p>
      <w:pPr>
        <w:sectPr>
          <w:pgSz w:w="11906" w:h="16383" w:orient="portrait"/>
        </w:sectPr>
      </w:pPr>
    </w:p>
    <w:bookmarkEnd w:id="4"/>
    <w:bookmarkEnd w:id="0"/>
    <w:bookmarkStart w:name="block-19021740" w:id="5"/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технологии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технологии конкретизирует содержание, предметные, метапредметные и личностные результаты.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Задачами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курса технологии являются: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эстетической, правовой, экологической, технологической и других ее проявлениях),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Основной</w:t>
      </w: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 xml:space="preserve"> методический принцип программы по технологии: освоение сущности и структуры технологии неразрывно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связано с освоением процесса познания – построения и анализа разнообразных моделей. 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технологии построена по модульному принципу.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Модульная программа включает инвариантные (обязательные) модули и вариативные. 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 ПРОГРАММЫ ПО ТЕХНОЛОГИИ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«Производство и технологии»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Освоение содержания модуля осуществляется на протяжении всего курса технологии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основного общего образования.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«Технологии обработки материалов и пищевых продуктов»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«Компьютерная графика. Черчение»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«Робототехника»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«3D-моделирование, прототипирование, макетирование»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ВАРИАТИВНЫЕ МОДУЛИ ПРОГРАММЫ ПО ТЕХНОЛОГИИ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«Автоматизированные системы»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Модули «Животноводство» и «Растениеводство»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курсе технологии осуществляется реализация межпредметных связей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историей 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искусством при освоении элементов промышленной эстетики, народных ремёсел в инвариантном модуле «Производство и технологии»;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bookmarkStart w:name="block-19021740" w:id="6"/>
    <w:p>
      <w:pPr>
        <w:sectPr>
          <w:pgSz w:w="11906" w:h="16383" w:orient="portrait"/>
        </w:sectPr>
      </w:pPr>
    </w:p>
    <w:bookmarkEnd w:id="6"/>
    <w:bookmarkEnd w:id="5"/>
    <w:bookmarkStart w:name="block-19021736" w:id="7"/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firstLine="600"/>
        <w:jc w:val="both"/>
      </w:pPr>
      <w:bookmarkStart w:name="_Toc141791714" w:id="8"/>
      <w:bookmarkEnd w:id="8"/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</w:t>
      </w:r>
    </w:p>
    <w:p>
      <w:pPr>
        <w:spacing w:before="0" w:after="0" w:line="264"/>
        <w:ind w:firstLine="600"/>
        <w:jc w:val="both"/>
      </w:pPr>
      <w:bookmarkStart w:name="_Toc141791715" w:id="9"/>
      <w:bookmarkEnd w:id="9"/>
      <w:r>
        <w:rPr>
          <w:rFonts w:ascii="Times New Roman" w:hAnsi="Times New Roman"/>
          <w:b/>
          <w:i w:val="false"/>
          <w:color w:val="000000"/>
          <w:sz w:val="28"/>
        </w:rPr>
        <w:t>Модуль «Производство и технологии»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Материальный мир и потребности человека. Свойства вещей.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Материалы и сырьё. Естественные (природные) и искусственные материалы.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Материальные технологии. Технологический процесс.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Производство и техника. Роль техники в производственной деятельности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Когнитивные технологии: мозговой штурм, метод интеллект-карт, метод фокальных объектов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Какие бывают профессии.</w:t>
      </w:r>
    </w:p>
    <w:p>
      <w:pPr>
        <w:spacing w:before="0" w:after="0" w:line="264"/>
        <w:ind w:firstLine="600"/>
        <w:jc w:val="both"/>
      </w:pPr>
      <w:bookmarkStart w:name="_Toc141791717" w:id="10"/>
      <w:bookmarkEnd w:id="10"/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Производственно-технологические задачи и способы их решения.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 и моделирование. Виды машин и механизмов. Моделирование технических устройств. Кинематические схемы.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технологии. Перспективные технологии.</w:t>
      </w:r>
    </w:p>
    <w:p>
      <w:pPr>
        <w:spacing w:before="0" w:after="0" w:line="264"/>
        <w:ind w:firstLine="600"/>
        <w:jc w:val="both"/>
      </w:pPr>
      <w:bookmarkStart w:name="_Toc141791718" w:id="11"/>
      <w:bookmarkEnd w:id="11"/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технологий как основная задача современной науки. История развития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Эстетическая ценность результатов труда. Промышленная эстетика. Дизайн.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ремёсла. Народные ремёсла и промыслы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Цифровизация производства. Цифровые технологии и способы обработки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высокотехнологичных отраслей. «Высокие технологии» двойного назначения.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Современная техносфера. Проблема взаимодействия природы и техносферы.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Современный транспорт и перспективы его развития.</w:t>
      </w:r>
    </w:p>
    <w:p>
      <w:pPr>
        <w:spacing w:before="0" w:after="0" w:line="264"/>
        <w:ind w:firstLine="600"/>
        <w:jc w:val="both"/>
      </w:pPr>
      <w:bookmarkStart w:name="_Toc141791719" w:id="12"/>
      <w:bookmarkEnd w:id="12"/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Производство и его виды.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3"/>
          <w:sz w:val="28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Сферы применения современных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Рынок труда. Функции рынка труда. Трудовые ресурсы.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Профессия, квалификация и компетенции.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Выбор профессии в зависимости от интересов и способностей человека.</w:t>
      </w:r>
    </w:p>
    <w:p>
      <w:pPr>
        <w:spacing w:before="0" w:after="0" w:line="264"/>
        <w:ind w:firstLine="600"/>
        <w:jc w:val="both"/>
      </w:pPr>
      <w:bookmarkStart w:name="_Toc141791720" w:id="13"/>
      <w:bookmarkEnd w:id="13"/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>
      <w:pPr>
        <w:spacing w:before="0" w:after="0" w:line="264"/>
        <w:ind w:firstLine="600"/>
        <w:jc w:val="both"/>
      </w:pPr>
      <w:bookmarkStart w:name="_Toc141791721" w:id="14"/>
      <w:bookmarkEnd w:id="14"/>
      <w:r>
        <w:rPr>
          <w:rFonts w:ascii="Times New Roman" w:hAnsi="Times New Roman"/>
          <w:b/>
          <w:i w:val="false"/>
          <w:color w:val="000000"/>
          <w:sz w:val="28"/>
        </w:rPr>
        <w:t>Модуль «Технологии обработки материалов и пищевых продуктов»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Технологии обработки конструкционных материалов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1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Бумага и её свойства. Производство бумаги, история и современные технологии.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Ручной и электрифицированный инструмент для обработки древесины.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промыслы по обработке древесины.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производством и обработкой древесины.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древесины».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пищевых продуктов.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питании и технологиях приготовления пищи.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Рациональное, здоровое питание, режим питания, пищевая пирамида.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производством и обработкой пищевых продуктов.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1"/>
          <w:sz w:val="28"/>
        </w:rPr>
        <w:t>Групповой проект по теме «Питание и здоровье человека».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текстильных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технологии производства тканей с разными свойствами.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технологии изготовления изделий из текстильных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Устройство швейной машины: виды приводов швейной машины, регуляторы.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стежков, швов. Виды ручных и машинных швов (стачные, краевые).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со швейным производством.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изготовления проектного швейного изделия.</w:t>
      </w:r>
    </w:p>
    <w:p>
      <w:pPr>
        <w:spacing w:before="0" w:after="0" w:line="264"/>
        <w:ind w:firstLine="600"/>
        <w:jc w:val="both"/>
      </w:pPr>
      <w:bookmarkStart w:name="_Toc141791723" w:id="15"/>
      <w:bookmarkEnd w:id="15"/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Технологии обработки конструкционных материалов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промыслы по обработке металла.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обработки тонколистового металла.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(основные): правка, разметка, резание, гибка тонколистового металла.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производством и обработкой металлов.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металла».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проектного изделия по технологической карте.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Потребительские и технические требования к качеству готового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проектного изделия из тонколистового металла.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пищевых продуктов.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качества молочных продуктов, правила хранения продуктов.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пищевым производством.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Групповой проект по теме «Технологии обработки пищевых продуктов».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текстильных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Современные текстильные материалы, получение и свойства.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свойств тканей, выбор ткани с учётом эксплуатации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Одежда, виды одежды. Мода и стиль.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Оценка качества изготовления проектного швейного изделия.</w:t>
      </w:r>
    </w:p>
    <w:p>
      <w:pPr>
        <w:spacing w:before="0" w:after="0" w:line="264"/>
        <w:ind w:firstLine="600"/>
        <w:jc w:val="both"/>
      </w:pPr>
      <w:bookmarkStart w:name="_Toc141791724" w:id="16"/>
      <w:bookmarkEnd w:id="16"/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Технологии обработки конструкционных материалов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пищевых продуктов.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Блюда национальной кухни из мяса, рыбы.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Групповой проект по теме «Технологии обработки пищевых продуктов».</w:t>
      </w:r>
    </w:p>
    <w:p>
      <w:pPr>
        <w:spacing w:before="0" w:after="0" w:line="264"/>
        <w:ind w:firstLine="600"/>
        <w:jc w:val="both"/>
      </w:pPr>
      <w:bookmarkStart w:name="_Toc141791725" w:id="17"/>
      <w:bookmarkEnd w:id="17"/>
      <w:r>
        <w:rPr>
          <w:rFonts w:ascii="Times New Roman" w:hAnsi="Times New Roman"/>
          <w:b/>
          <w:i w:val="false"/>
          <w:color w:val="000000"/>
          <w:sz w:val="28"/>
        </w:rPr>
        <w:t>Модуль «Робототехника»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Автоматизация и роботизация. Принципы работы робота.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современных роботов. Виды роботов, их функции и назначение.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Взаимосвязь конструкции робота и выполняемой им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Робототехнический конструктор и комплектующие.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схем. Сборка роботизированной конструкции по готовой схеме.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принципы программирования.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Визуальный язык для программирования простых робототехнических систем.</w:t>
      </w:r>
    </w:p>
    <w:p>
      <w:pPr>
        <w:spacing w:before="0" w:after="0" w:line="264"/>
        <w:ind w:firstLine="600"/>
        <w:jc w:val="both"/>
      </w:pPr>
      <w:bookmarkStart w:name="_Toc141791727" w:id="18"/>
      <w:bookmarkEnd w:id="18"/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Транспортные роботы. Назначение,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контроллером, моторами, датчиками.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Сборка мобильного робота.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программирования мобильных роботов.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проект по робототехнике.</w:t>
      </w:r>
    </w:p>
    <w:p>
      <w:pPr>
        <w:spacing w:before="0" w:after="0" w:line="264"/>
        <w:ind w:firstLine="600"/>
        <w:jc w:val="both"/>
      </w:pPr>
      <w:bookmarkStart w:name="_Toc141791728" w:id="19"/>
      <w:bookmarkEnd w:id="19"/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Промышленные и бытовые роботы, их классификация, назначение, использование.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проект по робототехнике.</w:t>
      </w:r>
    </w:p>
    <w:p>
      <w:pPr>
        <w:spacing w:before="0" w:after="0" w:line="264"/>
        <w:ind w:firstLine="600"/>
        <w:jc w:val="both"/>
      </w:pPr>
      <w:bookmarkStart w:name="_Toc141791729" w:id="20"/>
      <w:bookmarkEnd w:id="20"/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развития беспилотного авиастроения, применение беспилотных воздушных судов.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работы и назначение основных блоков, оптимальный вариант использования при конструировании роботов.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принципы теории автоматического управления и регулирования. Обратная связь.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Датчики, принципы и режимы работы, параметры, применение.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Отладка роботизированных конструкций в соответствии с поставленными задачами.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Беспроводное управление роботом.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проект по робототехнике (одна из предложенных тем на выбор).</w:t>
      </w:r>
    </w:p>
    <w:p>
      <w:pPr>
        <w:spacing w:before="0" w:after="0" w:line="264"/>
        <w:ind w:firstLine="600"/>
        <w:jc w:val="both"/>
      </w:pPr>
      <w:bookmarkStart w:name="_Toc141791730" w:id="21"/>
      <w:bookmarkEnd w:id="21"/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Робототехнические системы. Автоматизированные и роботи</w:t>
      </w: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 xml:space="preserve">зированные производственные линии.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Система интернет вещей. Промышленный интернет вещей.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Потребительский интернет вещей. Элементы «Умного дома».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с использованием автоматизированных систем с обратной связью.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алгоритмов и программ по управлению беспроводными роботизированными системами.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Протоколы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Перспективы автоматизации и роботизации: возможности и ограничения.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в области робототехники.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Научно-практический проект по робототехнике.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«3D-моделирование, прототипирование, макетирование»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объёмных моделей с помощью компьютерных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>
      <w:pPr>
        <w:spacing w:before="0" w:after="0" w:line="264"/>
        <w:ind w:firstLine="600"/>
        <w:jc w:val="both"/>
      </w:pPr>
      <w:bookmarkStart w:name="_Toc141791733" w:id="22"/>
      <w:bookmarkEnd w:id="22"/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3D-моделирование как технология создания визуальных моделей.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примитивы в 3D-моделировании. Куб и кубоид. Шар и многогранник. Цилиндр, призма, пирамида.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«прототипирование». Создание цифровой объёмной модели.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для создания цифровой объёмной модели.</w:t>
      </w:r>
    </w:p>
    <w:p>
      <w:pPr>
        <w:spacing w:before="0" w:after="0" w:line="264"/>
        <w:ind w:firstLine="600"/>
        <w:jc w:val="both"/>
      </w:pPr>
      <w:bookmarkStart w:name="_Toc141791734" w:id="23"/>
      <w:bookmarkEnd w:id="23"/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сложных объектов. Рендеринг. Полигональная сетка.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«аддитивные технологии».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Технологическое оборудование для аддитивных технологий: 3D-принтеры.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Области применения трёхмерной печати. Сырьё для трёхмерной печати.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Подготовка к печати. Печать 3D-модели.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3D-печатью.</w:t>
      </w:r>
    </w:p>
    <w:p>
      <w:pPr>
        <w:spacing w:before="0" w:after="0" w:line="264"/>
        <w:ind w:firstLine="600"/>
        <w:jc w:val="both"/>
      </w:pPr>
      <w:bookmarkStart w:name="_Toc141791735" w:id="24"/>
      <w:bookmarkEnd w:id="24"/>
      <w:r>
        <w:rPr>
          <w:rFonts w:ascii="Times New Roman" w:hAnsi="Times New Roman"/>
          <w:b/>
          <w:i w:val="false"/>
          <w:color w:val="000000"/>
          <w:sz w:val="28"/>
        </w:rPr>
        <w:t>Модуль «Компьютерная графика. Черчение»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графической грамоты. Графические материалы и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чертежа.</w:t>
      </w:r>
    </w:p>
    <w:p>
      <w:pPr>
        <w:spacing w:before="0" w:after="0" w:line="264"/>
        <w:ind w:firstLine="600"/>
        <w:jc w:val="both"/>
      </w:pPr>
      <w:bookmarkStart w:name="_Toc141791737" w:id="25"/>
      <w:bookmarkEnd w:id="25"/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проектной документации.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Стандарты оформления.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графическом редакторе, компьютерной графике.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для создания и редактирования текста в графическом редакторе.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печатной продукции в графическом редакторе.</w:t>
      </w:r>
    </w:p>
    <w:p>
      <w:pPr>
        <w:spacing w:before="0" w:after="0" w:line="264"/>
        <w:ind w:firstLine="600"/>
        <w:jc w:val="both"/>
      </w:pPr>
      <w:bookmarkStart w:name="_Toc141791738" w:id="26"/>
      <w:bookmarkEnd w:id="26"/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графической модели.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Математические, физические и информационные модели.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модели. Виды графических моделей.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Количественная и качественная оценка модели.</w:t>
      </w:r>
    </w:p>
    <w:p>
      <w:pPr>
        <w:spacing w:before="0" w:after="0" w:line="264"/>
        <w:ind w:firstLine="600"/>
        <w:jc w:val="both"/>
      </w:pPr>
      <w:bookmarkStart w:name="_Toc141791739" w:id="27"/>
      <w:bookmarkEnd w:id="27"/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документов, виды документов. Основная надпись.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Геометрические примитивы.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Создание, редактирование и трансформация графических объектов.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Сложные 3D-модели и сборочные чертежи.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Изделия и их модели. Анализ формы объекта и синтез модели.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создания 3D-модели.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>
      <w:pPr>
        <w:spacing w:before="0" w:after="0" w:line="264"/>
        <w:ind w:firstLine="600"/>
        <w:jc w:val="both"/>
      </w:pPr>
      <w:bookmarkStart w:name="_Toc141791740" w:id="28"/>
      <w:bookmarkEnd w:id="28"/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>
      <w:pPr>
        <w:spacing w:before="0" w:after="0" w:line="264"/>
        <w:ind w:firstLine="600"/>
        <w:jc w:val="both"/>
      </w:pPr>
      <w:bookmarkStart w:name="_Toc141791741" w:id="29"/>
      <w:bookmarkEnd w:id="29"/>
      <w:r>
        <w:rPr>
          <w:rFonts w:ascii="Times New Roman" w:hAnsi="Times New Roman"/>
          <w:b/>
          <w:i w:val="false"/>
          <w:color w:val="000000"/>
          <w:sz w:val="28"/>
        </w:rPr>
        <w:t>ВАРИАТИВНЫЕ МОДУЛИ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«Автоматизированные системы»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8–9 КЛАССЫ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Введение в автоматизированные системы.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Управляющие и управляемые системы. Понятие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обратной связи, ошибка регулирования, корректирующие устройства.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Виды автоматизированных систем, их применение на производстве.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Элементная база автоматизированных систем.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техническими системами.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>
      <w:pPr>
        <w:spacing w:before="0" w:after="0" w:line="264"/>
        <w:ind w:firstLine="600"/>
        <w:jc w:val="both"/>
      </w:pPr>
      <w:bookmarkStart w:name="_Toc141791744" w:id="30"/>
      <w:bookmarkEnd w:id="30"/>
      <w:r>
        <w:rPr>
          <w:rFonts w:ascii="Times New Roman" w:hAnsi="Times New Roman"/>
          <w:b/>
          <w:i w:val="false"/>
          <w:color w:val="000000"/>
          <w:sz w:val="28"/>
        </w:rPr>
        <w:t>Модуль «Животноводство»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7–8 КЛАССЫ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технологий выращивания сельскохозяйственных животных.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Домашние животные. Сельскохозяйственные животные.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сельскохозяйственных животных: помещение, оборудование, уход.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Разведение животных. Породы животных, их создание.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Лечение животных. Понятие о ветеринарии.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Заготовка кормов. Кормление животных. Питательность корма. Рацион.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Животные у нас дома. Забота о домашних и бездомных животных.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Проблема клонирования живых организмов. Социальные и этические проблемы.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Производство животноводческих продуктов.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цифровых технологий в животноводстве.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Цифровая ферма: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автоматическое кормление животных;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автоматическая дойка;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уборка помещения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деятельностью животновода.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>
      <w:pPr>
        <w:spacing w:before="0" w:after="0" w:line="264"/>
        <w:ind w:firstLine="600"/>
        <w:jc w:val="both"/>
      </w:pPr>
      <w:bookmarkStart w:name="_Toc141791746" w:id="31"/>
      <w:bookmarkEnd w:id="31"/>
      <w:r>
        <w:rPr>
          <w:rFonts w:ascii="Times New Roman" w:hAnsi="Times New Roman"/>
          <w:b/>
          <w:i w:val="false"/>
          <w:color w:val="000000"/>
          <w:sz w:val="28"/>
        </w:rPr>
        <w:t>Модуль «Растениеводство»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7–8 КЛАССЫ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технологий выращивания сельскохозяйственных культур.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Почвы, виды почв. Плодородие почв.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Культурные растения и их классификация.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Выращивание растений на школьном/приусадебном участке.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Полезные для человека дикорастущие растения и их классификация.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Сохранение природной среды.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Сельскохозяйственное производство.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Автоматизация и роботизация сельскохозяйственного производства: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анализаторы почвы c использованием спутниковой системы навигации;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автоматизация тепличного хозяйства;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роботов-манипуляторов для уборки урожая;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внесение удобрения на основе данных от азотно-спектральных датчиков;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критических точек полей с помощью спутниковых снимков;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БПЛА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Генно-модифицированные растения: положительные и отрицательные аспекты.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Сельскохозяйственные профессии.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bookmarkStart w:name="block-19021736" w:id="32"/>
    <w:p>
      <w:pPr>
        <w:sectPr>
          <w:pgSz w:w="11906" w:h="16383" w:orient="portrait"/>
        </w:sectPr>
      </w:pPr>
    </w:p>
    <w:bookmarkEnd w:id="32"/>
    <w:bookmarkEnd w:id="7"/>
    <w:bookmarkStart w:name="block-19021738" w:id="33"/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ТЕХНОЛОГИИ НА УРОВНЕ ОСНОВНОГО ОБЩЕГО ОБРАЗОВАНИЯ</w:t>
      </w:r>
    </w:p>
    <w:p>
      <w:pPr>
        <w:spacing w:before="0" w:after="0" w:line="264"/>
        <w:ind w:firstLine="600"/>
        <w:jc w:val="both"/>
      </w:pPr>
      <w:bookmarkStart w:name="_Toc141791749" w:id="34"/>
      <w:bookmarkEnd w:id="34"/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достижениям российских инженеров и учёных.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гражданского и 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эстетических качеств предметов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создавать эстетически значимые изделия из различных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ценности научного познания и практической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науки как фундамента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интереса к исследовательской деятельности, реализации на практике достижений науки.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формирования культуры здоровья и эмоционального благополучия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распознавать информационные угрозы и осуществлять защиту личности от этих угроз.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труду, трудящимся, результатам труда (своего и других людей);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ориентироваться в мире современных профессий;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достижение выдающихся результатов в профессиональной деятельности.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пределов преобразовательной деятельности человека.</w:t>
      </w:r>
    </w:p>
    <w:p>
      <w:pPr>
        <w:spacing w:before="0" w:after="0" w:line="264"/>
        <w:ind w:firstLine="600"/>
        <w:jc w:val="both"/>
      </w:pPr>
      <w:bookmarkStart w:name="_Toc141791750" w:id="35"/>
      <w:bookmarkEnd w:id="35"/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познавательные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полноту, достоверность и актуальность полученной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опытным путём изучать свойства различных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и оценивать модели объектов, явлений и процессов;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различие между данными, информацией и знаниями;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владеть начальными навыками работы с «большими данными»;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технологией трансформации данных в информацию, информации в знания.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и брать ответственность за решение.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 (рефлексия):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адекватную оценку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результатов преобразовательной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Умения принятия себя и других: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умения </w:t>
      </w:r>
      <w:r>
        <w:rPr>
          <w:rFonts w:ascii="Times New Roman" w:hAnsi="Times New Roman"/>
          <w:b/>
          <w:i/>
          <w:color w:val="000000"/>
          <w:sz w:val="28"/>
        </w:rPr>
        <w:t>общения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коммуникативных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публичного представления результатов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совместного решения задачи с использованием облачных сервисов;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распознавать некорректную аргументацию.</w:t>
      </w:r>
    </w:p>
    <w:p>
      <w:pPr>
        <w:spacing w:before="0" w:after="0" w:line="264"/>
        <w:ind w:firstLine="600"/>
        <w:jc w:val="both"/>
      </w:pPr>
      <w:bookmarkStart w:name="_Toc141791751" w:id="36"/>
      <w:bookmarkEnd w:id="36"/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Для всех модулей обязательные предметные результаты:</w:t>
      </w:r>
    </w:p>
    <w:p>
      <w:pPr>
        <w:spacing w:before="0" w:after="0" w:line="264"/>
        <w:ind w:left="120"/>
        <w:jc w:val="both"/>
      </w:pPr>
      <w:r>
        <w:rPr>
          <w:rFonts w:ascii="Symbol" w:hAnsi="Symbol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рабочее место в соответствии с изучаемой технологией;</w:t>
      </w:r>
    </w:p>
    <w:p>
      <w:pPr>
        <w:spacing w:before="0" w:after="0" w:line="264"/>
        <w:ind w:left="120"/>
        <w:jc w:val="both"/>
      </w:pPr>
      <w:r>
        <w:rPr>
          <w:rFonts w:ascii="Symbol" w:hAnsi="Symbol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использования ручных и электрифицированных инструментов и оборудования;</w:t>
      </w:r>
    </w:p>
    <w:p>
      <w:pPr>
        <w:spacing w:before="0" w:after="0" w:line="264"/>
        <w:ind w:left="120"/>
        <w:jc w:val="both"/>
      </w:pPr>
      <w:r>
        <w:rPr>
          <w:rFonts w:ascii="Symbol" w:hAnsi="Symbol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грамотно и осознанно выполнять технологические операции в соответствии с изучаемой технологией.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«Производство и технологии»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технологии;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потребности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естественные (природные) и искусственные материалы;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анализировать свойства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технику, описывать назначение 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метод мозгового штурма, метод интеллект-карт, метод фокальных объектов и другие методы;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метод учебного проектирования, выполнять учебные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назвать и характеризовать профессии.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6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машины и механизмы;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конструировать, оценивать и использовать модели в познавательной и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 xml:space="preserve">разрабатывать несложную технологическую, конструкторскую </w:t>
      </w: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документацию для выполнения творческих проектных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предлагать варианты усовершенствования конструкций;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виды современных технологий и определять перспективы их развития.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развития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эстетичных промышленных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народные промыслы и ремёсла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производства и производственные процессы;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современные и перспективные технологии;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экологические проблемы;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транспорта, оценивать перспективы развития;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технологии на транспорте, транспортную логистику.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b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общие принципы управления;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возможности и сферу применения современных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технологии получения, преобразования и использования энергии;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биотехнологии, их применение;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предлагать предпринимательские идеи, обосновывать их решение;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9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перечислять и характеризовать виды современных информационно-когнитивных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овладеть информационно-когнитивными технологиями преобразования данных в информацию и информации в знание;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модели экономической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бизнес-проект;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закономерности технологического развития цивилизации;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своё профессиональное образование и профессиональную карьеру.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«Технологии обработки материалов и пищевых продуктов»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</w:t>
      </w:r>
      <w:r>
        <w:rPr>
          <w:rFonts w:ascii="Times New Roman" w:hAnsi="Times New Roman"/>
          <w:b w:val="false"/>
          <w:i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бумаги, её свойства, получение и применение;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народные промыслы по обработке древесины;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свойства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древесины, пиломатериалов;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яиц, круп, овощей;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первичной обработки овощей, круп;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приготовления блюд из яиц, овощей, круп;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планировки кухни; способы рационального размещения мебели;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сравнивать свойства текстильных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ручные инструменты для выполнения швейных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в 6 классе</w:t>
      </w:r>
      <w:r>
        <w:rPr>
          <w:rFonts w:ascii="Times New Roman" w:hAnsi="Times New Roman"/>
          <w:b w:val="false"/>
          <w:i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свойства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народные промыслы по обработке металла;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металлов и их сплавов;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исследовать, анализировать и сравнивать свойства металлов и их сплавов;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обрабатывать металлы и их сплавы слесарным инструментом;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молока и молочных продуктов;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теста, технологии приготовления разных видов теста;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национальные блюда из разных видов теста;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одежды, характеризовать стили одежды;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современные текстильные материалы, их получение и свойства;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текстильные материалы для изделий с учётом их свойств;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выполнять чертёж выкроек швейного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учебные проекты, соблюдая этапы и технологии изготовления проектных изделий.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 и анализировать свойства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технологии механической обработки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художественное оформление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рыбы, морепродуктов продуктов; определять качество рыбы;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приготовления блюд из рыбы,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технологии приготовления из мяса животных, мяса птицы;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блюда национальной кухни из рыбы, мяса;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«Робототехника»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</w:t>
      </w:r>
      <w:r>
        <w:rPr>
          <w:rFonts w:ascii="Times New Roman" w:hAnsi="Times New Roman"/>
          <w:b w:val="false"/>
          <w:i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 характеризовать роботов по видам и назначению;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законы робототехники;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6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транспортных роботов, описывать их 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мобильного робота по схеме; усовершенствовать конструкцию;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программировать мобильного робота;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управлять мобильными роботами в компьютерно-управляемых средах;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осуществлять робототехнические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презентовать изделие.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промышленных роботов, описывать их назначение и функции;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назвать виды бытовых роботов, описывать их назначение и функции;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осуществлять робототехнические проекты, совершенствовать </w:t>
      </w: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конструкцию, испытывать и презентовать результат проекта.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реализовывать полный цикл создания робота;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робототехнические системы;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применения роботов из различных областей материального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конструкцию беспилотных воздушных судов; описывать сферы их применения;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возможности роботов, роботехнических систем и направления их применения.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автоматизированные и роботизированные производственные линии;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перспективы развития робототехники;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робототехникой, их востребованность на рынке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реализовывать полный цикл создания робота;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визуальный язык для программирования простых робототехнических систем;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осуществлять робототехнические проекты.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«Компьютерная графика. Черчение»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</w:t>
      </w:r>
      <w:r>
        <w:rPr>
          <w:rFonts w:ascii="Times New Roman" w:hAnsi="Times New Roman"/>
          <w:b w:val="false"/>
          <w:i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и области применения графической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применять чертёжные инструменты;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выполнять чертежи на листе А4 (рамка, основная надпись, масштаб, виды, нанесение размеров).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6 классе</w:t>
      </w:r>
      <w:r>
        <w:rPr>
          <w:rFonts w:ascii="Times New Roman" w:hAnsi="Times New Roman"/>
          <w:b w:val="false"/>
          <w:i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тексты, рисунки в графическом редакторе.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конструкторской документации;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графических моделей;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и оформлять сборочный чертёж;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ручными способами вычерчивания чертежей, эскизов и технических рисунков деталей;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читать чертежи деталей и осуществлять расчёты по чертежам.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программное обеспечение для создания проектной документации;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различные виды документов;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 редактировать сложные 3D-модели и сборочные чертежи.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3D-модели в системе автоматизированного проектирования (САПР);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«3D-моделирование, прототипирование, макетирование»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виды, свойства и назначение моделей;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макетов и их 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развёртку и соединять фрагменты макета;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сборку деталей макета;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графическую документацию;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3D-модели, используя программное обеспечение;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адекватность модели объекту и целям моделирования;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анализ и модернизацию компьютерной модели;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модернизировать прототип в соответствии с поставленной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презентовать изделие.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этапы аддитивного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модернизировать прототип в соответствии с поставленной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области применения 3D-моделирования;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Предметные результаты освоения содержания вариативного </w:t>
      </w:r>
      <w:r>
        <w:rPr>
          <w:rFonts w:ascii="Times New Roman" w:hAnsi="Times New Roman"/>
          <w:b/>
          <w:i/>
          <w:color w:val="000000"/>
          <w:sz w:val="28"/>
        </w:rPr>
        <w:t>модуля «Автоматизированные системы»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8–9 классах</w:t>
      </w:r>
      <w:r>
        <w:rPr>
          <w:rFonts w:ascii="Times New Roman" w:hAnsi="Times New Roman"/>
          <w:b/>
          <w:i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признаки автоматизированных систем, их виды;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принципы управления технологическими процессами;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управляющие и управляемые системы, функции обратной связи;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осуществлять управление учебными техническими системами;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автоматизированные системы;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принцип сборки электрических схем;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результат работы электрической схемы при использовании различных элементов;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«Животноводство»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7–8 классах: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направления животноводства;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условия содержания животных в различных условиях;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оказания первой помощи заболевшим или пораненным животным;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способы переработки и хранения продукции животноводства;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пути цифровизации животноводческого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особенности сельскохозяйственного производства своего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животноводством, их востребованность на региональном рынке труда.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«Растениеводство»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7–8 классах</w:t>
      </w:r>
      <w:r>
        <w:rPr>
          <w:rFonts w:ascii="Times New Roman" w:hAnsi="Times New Roman"/>
          <w:b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направления растениеводства;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виды и свойства почв данного региона;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ручные и механизированные инструменты обработки почвы;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культурные растения по различным основаниям;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полезные дикорастущие растения и знать их свойства;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назвать опасные для человека дикорастущие растения;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полезные для человека грибы;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опасные для человека грибы;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методами сбора, переработки и хранения полезных для человека грибов;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направления цифровизации и роботизации в растениеводстве;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bookmarkStart w:name="block-19021738" w:id="37"/>
    <w:p>
      <w:pPr>
        <w:sectPr>
          <w:pgSz w:w="11906" w:h="16383" w:orient="portrait"/>
        </w:sectPr>
      </w:pPr>
    </w:p>
    <w:bookmarkEnd w:id="37"/>
    <w:bookmarkEnd w:id="33"/>
    <w:bookmarkStart w:name="block-19021739" w:id="3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87"/>
        <w:gridCol w:w="3360"/>
        <w:gridCol w:w="1279"/>
        <w:gridCol w:w="2291"/>
        <w:gridCol w:w="2425"/>
        <w:gridCol w:w="3452"/>
      </w:tblGrid>
      <w:tr>
        <w:trPr>
          <w:trHeight w:val="300" w:hRule="atLeast"/>
          <w:trHeight w:val="144" w:hRule="atLeast"/>
        </w:trPr>
        <w:tc>
          <w:tcPr>
            <w:tcW w:w="55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7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Приемы тонирования и лакирования изделий из древесины. Декорирование древесины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Качество изделия. Подходы к оценке качества изделия из древесины. Мир профессий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Технологические операции по пошиву изделия. Оценка качества швейного изделия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дома и на производстве. Кинематические схемы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методы представления графической информации. Графический редактор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обработки тонколистового металла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2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63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9021739" w:id="39"/>
    <w:p>
      <w:pPr>
        <w:sectPr>
          <w:pgSz w:w="16383" w:h="11906" w:orient="landscape"/>
        </w:sectPr>
      </w:pPr>
    </w:p>
    <w:bookmarkEnd w:id="39"/>
    <w:bookmarkEnd w:id="38"/>
    <w:bookmarkStart w:name="block-19021742" w:id="4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7"/>
        <w:gridCol w:w="3200"/>
        <w:gridCol w:w="1323"/>
        <w:gridCol w:w="2343"/>
        <w:gridCol w:w="2474"/>
        <w:gridCol w:w="3577"/>
      </w:tblGrid>
      <w:tr>
        <w:trPr>
          <w:trHeight w:val="300" w:hRule="atLeast"/>
          <w:trHeight w:val="144" w:hRule="atLeast"/>
        </w:trPr>
        <w:tc>
          <w:tcPr>
            <w:tcW w:w="47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62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металлов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9021742" w:id="41"/>
    <w:p>
      <w:pPr>
        <w:sectPr>
          <w:pgSz w:w="16383" w:h="11906" w:orient="landscape"/>
        </w:sectPr>
      </w:pPr>
    </w:p>
    <w:bookmarkEnd w:id="41"/>
    <w:bookmarkEnd w:id="40"/>
    <w:bookmarkStart w:name="block-19021743" w:id="4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4"/>
        <w:gridCol w:w="3360"/>
        <w:gridCol w:w="1299"/>
        <w:gridCol w:w="2315"/>
        <w:gridCol w:w="2447"/>
        <w:gridCol w:w="3509"/>
      </w:tblGrid>
      <w:tr>
        <w:trPr>
          <w:trHeight w:val="300" w:hRule="atLeast"/>
          <w:trHeight w:val="144" w:hRule="atLeast"/>
        </w:trPr>
        <w:tc>
          <w:tcPr>
            <w:tcW w:w="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сферы развития производства и технологий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94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металлов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приёмы макетирования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Вариативный модуль Растениеводство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Вариативный модуль «Животноводство»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9021743" w:id="43"/>
    <w:p>
      <w:pPr>
        <w:sectPr>
          <w:pgSz w:w="16383" w:h="11906" w:orient="landscape"/>
        </w:sectPr>
      </w:pPr>
    </w:p>
    <w:bookmarkEnd w:id="43"/>
    <w:bookmarkEnd w:id="42"/>
    <w:bookmarkStart w:name="block-19021745" w:id="4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9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Подготовка проекта к защите. Мир профессий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6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9021745" w:id="45"/>
    <w:p>
      <w:pPr>
        <w:sectPr>
          <w:pgSz w:w="16383" w:h="11906" w:orient="landscape"/>
        </w:sectPr>
      </w:pPr>
    </w:p>
    <w:bookmarkEnd w:id="45"/>
    <w:bookmarkEnd w:id="44"/>
    <w:bookmarkStart w:name="block-19021744" w:id="4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0"/>
        <w:gridCol w:w="3520"/>
        <w:gridCol w:w="1275"/>
        <w:gridCol w:w="2287"/>
        <w:gridCol w:w="2421"/>
        <w:gridCol w:w="3441"/>
      </w:tblGrid>
      <w:tr>
        <w:trPr>
          <w:trHeight w:val="300" w:hRule="atLeast"/>
          <w:trHeight w:val="144" w:hRule="atLeast"/>
        </w:trPr>
        <w:tc>
          <w:tcPr>
            <w:tcW w:w="4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3D-моделирование как технология создания трехмерных моделей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Вариативный модуль «Растениеводство»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Вариативный модуль «Животноводство»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9021744" w:id="47"/>
    <w:p>
      <w:pPr>
        <w:sectPr>
          <w:pgSz w:w="16383" w:h="11906" w:orient="landscape"/>
        </w:sectPr>
      </w:pPr>
    </w:p>
    <w:bookmarkEnd w:id="47"/>
    <w:bookmarkEnd w:id="46"/>
    <w:bookmarkStart w:name="block-19021735" w:id="4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90"/>
        <w:gridCol w:w="3040"/>
        <w:gridCol w:w="1348"/>
        <w:gridCol w:w="2371"/>
        <w:gridCol w:w="2500"/>
        <w:gridCol w:w="3645"/>
      </w:tblGrid>
      <w:tr>
        <w:trPr>
          <w:trHeight w:val="300" w:hRule="atLeast"/>
          <w:trHeight w:val="144" w:hRule="atLeast"/>
        </w:trPr>
        <w:tc>
          <w:tcPr>
            <w:tcW w:w="48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</w:t>
            </w: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Вариативный модуль «Автоматизированные системы»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Электрические цепи, принципы коммутации. Основные электрические устройства и системы</w:t>
            </w: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25" w:hRule="atLeast"/>
          <w:trHeight w:val="144" w:hRule="atLeast"/>
        </w:trPr>
        <w:tc>
          <w:tcPr>
            <w:tcW w:w="4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Выполнение проекта Мир профессий</w:t>
            </w:r>
          </w:p>
        </w:tc>
        <w:tc>
          <w:tcPr>
            <w:tcW w:w="9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9021735" w:id="49"/>
    <w:p>
      <w:pPr>
        <w:sectPr>
          <w:pgSz w:w="16383" w:h="11906" w:orient="landscape"/>
        </w:sectPr>
      </w:pPr>
    </w:p>
    <w:bookmarkEnd w:id="49"/>
    <w:bookmarkEnd w:id="48"/>
    <w:bookmarkStart w:name="block-19021747" w:id="5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0"/>
        <w:gridCol w:w="3280"/>
        <w:gridCol w:w="1311"/>
        <w:gridCol w:w="2329"/>
        <w:gridCol w:w="2461"/>
        <w:gridCol w:w="3543"/>
      </w:tblGrid>
      <w:tr>
        <w:trPr>
          <w:trHeight w:val="300" w:hRule="atLeast"/>
          <w:trHeight w:val="144" w:hRule="atLeast"/>
        </w:trPr>
        <w:tc>
          <w:tcPr>
            <w:tcW w:w="4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3D-технологиями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60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9021747" w:id="51"/>
    <w:p>
      <w:pPr>
        <w:sectPr>
          <w:pgSz w:w="16383" w:h="11906" w:orient="landscape"/>
        </w:sectPr>
      </w:pPr>
    </w:p>
    <w:bookmarkEnd w:id="51"/>
    <w:bookmarkEnd w:id="50"/>
    <w:bookmarkStart w:name="block-19021748" w:id="5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0"/>
        <w:gridCol w:w="3280"/>
        <w:gridCol w:w="1311"/>
        <w:gridCol w:w="2329"/>
        <w:gridCol w:w="2461"/>
        <w:gridCol w:w="3543"/>
      </w:tblGrid>
      <w:tr>
        <w:trPr>
          <w:trHeight w:val="300" w:hRule="atLeast"/>
          <w:trHeight w:val="144" w:hRule="atLeast"/>
        </w:trPr>
        <w:tc>
          <w:tcPr>
            <w:tcW w:w="4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3D-технологиями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60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Вариативный модуль «Автоматизированные системы»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Автоматизированные системы на предприятиях региона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9021748" w:id="53"/>
    <w:p>
      <w:pPr>
        <w:sectPr>
          <w:pgSz w:w="16383" w:h="11906" w:orient="landscape"/>
        </w:sectPr>
      </w:pPr>
    </w:p>
    <w:bookmarkEnd w:id="53"/>
    <w:bookmarkEnd w:id="52"/>
    <w:bookmarkStart w:name="block-19021741" w:id="5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9"/>
        <w:gridCol w:w="3200"/>
        <w:gridCol w:w="1133"/>
        <w:gridCol w:w="2122"/>
        <w:gridCol w:w="2268"/>
        <w:gridCol w:w="1600"/>
        <w:gridCol w:w="2762"/>
      </w:tblGrid>
      <w:tr>
        <w:trPr>
          <w:trHeight w:val="300" w:hRule="atLeast"/>
          <w:trHeight w:val="144" w:hRule="atLeast"/>
        </w:trPr>
        <w:tc>
          <w:tcPr>
            <w:tcW w:w="3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«Изучение свойств вещей»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и сырье. Свойства материалов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Производство и техника. Материальные технологии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«Анализ технологических операций»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Когнитивные технологии. Проектирование и проекты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14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«Чтение графических изображений»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Технология, ее основные составляющие. Бумага и её свойства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и свойства конструкционных материалов. Древесина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Ручной инструмент для обработки древесины, приемы работы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Электрифицированный инструмент для обработки древесины. Приемы работы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производством и обработкой древесины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древесины»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приготовления блюд из яиц, круп, овощей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«Питание и здоровье человека»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«Изучение свойств тканей»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Практическая работа «Мой робот-помощник»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 нажатия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творческий (учебный) проект «Робот-помощник»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«Робот-помощник» к защите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моделирование, виды моделей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технологии. Будущее техники и технологий. Перспективные технологии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228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Печатная продукция как результат компьютерной графики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21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Операции: резание, гибка тонколистового металла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Сверление отверстий в заготовках из металла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Соединение металлических деталей в изделии с помощью заклёпок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Качество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проектного изделия из тонколистового металла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производством и обработкой металлов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23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текстильные материалы. Сравнение свойств тканей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Машинные швы. Регуляторы швейной машины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208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робототехнике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https://media.prosv.ru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9021741" w:id="55"/>
    <w:p>
      <w:pPr>
        <w:sectPr>
          <w:pgSz w:w="16383" w:h="11906" w:orient="landscape"/>
        </w:sectPr>
      </w:pPr>
    </w:p>
    <w:bookmarkEnd w:id="55"/>
    <w:bookmarkEnd w:id="54"/>
    <w:bookmarkStart w:name="block-19021749" w:id="5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ПЛАНИРОВАНИЕ. 7 КЛАСС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9"/>
        <w:gridCol w:w="3200"/>
        <w:gridCol w:w="1133"/>
        <w:gridCol w:w="2122"/>
        <w:gridCol w:w="2268"/>
        <w:gridCol w:w="1600"/>
        <w:gridCol w:w="2762"/>
      </w:tblGrid>
      <w:tr>
        <w:trPr>
          <w:trHeight w:val="300" w:hRule="atLeast"/>
          <w:trHeight w:val="144" w:hRule="atLeast"/>
        </w:trPr>
        <w:tc>
          <w:tcPr>
            <w:tcW w:w="3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Современный транспорт и перспективы его развития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Конструкторская документация Сборочный чертеж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эскиза макета (по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макета. Разработка графической документации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Редактирование модели. Выполнение развёртки в программе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Сборка бумажного макета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изделия из конструкционных материалов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работа: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работа: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работа: «Программирование группы роботов для совместной работы. Выполнение общей задачи»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«Взаимодействие группы роботов»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9021749" w:id="57"/>
    <w:p>
      <w:pPr>
        <w:sectPr>
          <w:pgSz w:w="16383" w:h="11906" w:orient="landscape"/>
        </w:sectPr>
      </w:pPr>
    </w:p>
    <w:bookmarkEnd w:id="57"/>
    <w:bookmarkEnd w:id="56"/>
    <w:bookmarkStart w:name="block-19021746" w:id="5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ПЛАНИРОВАНИЕ. 7 КЛАСС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2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Современный транспорт и перспективы его развития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Конструкторская документация Сборочный чертеж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эскиза макета (по выбору)»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изделия из конструкционных материалов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работа: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работа: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работа: «Программирование группы роботов для совместной работы. Выполнение общей задачи»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9021746" w:id="59"/>
    <w:p>
      <w:pPr>
        <w:sectPr>
          <w:pgSz w:w="16383" w:h="11906" w:orient="landscape"/>
        </w:sectPr>
      </w:pPr>
    </w:p>
    <w:bookmarkEnd w:id="59"/>
    <w:bookmarkEnd w:id="58"/>
    <w:bookmarkStart w:name="block-19021750" w:id="6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ПЛАНИРОВАНИЕ. 8 КЛАСС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в САПР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3D-принтеров. Выполнение проекта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3D-сканер, устройство, использование для создания прототипов. Выполнение проекта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«Прототип изделия из пластмассы» к защите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Презентация и защита проекта. Мир профессий в робототехнике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9021750" w:id="61"/>
    <w:p>
      <w:pPr>
        <w:sectPr>
          <w:pgSz w:w="16383" w:h="11906" w:orient="landscape"/>
        </w:sectPr>
      </w:pPr>
    </w:p>
    <w:bookmarkEnd w:id="61"/>
    <w:bookmarkEnd w:id="60"/>
    <w:bookmarkStart w:name="block-19021751" w:id="6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ПЛАНИРОВАНИЕ. 8 КЛАСС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в САПР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3D-принтеров. Выполнение проекта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3D-сканер, устройство, использование для создания прототипов. Выполнение проекта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Презентация и защита проекта. Мир профессий в робототехнике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9021751" w:id="63"/>
    <w:p>
      <w:pPr>
        <w:sectPr>
          <w:pgSz w:w="16383" w:h="11906" w:orient="landscape"/>
        </w:sectPr>
      </w:pPr>
    </w:p>
    <w:bookmarkEnd w:id="63"/>
    <w:bookmarkEnd w:id="62"/>
    <w:bookmarkStart w:name="block-19021752" w:id="6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ПЛАНИРОВАНИЕ. 8 КЛАСС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9"/>
        <w:gridCol w:w="3200"/>
        <w:gridCol w:w="1133"/>
        <w:gridCol w:w="2122"/>
        <w:gridCol w:w="2268"/>
        <w:gridCol w:w="1600"/>
        <w:gridCol w:w="2762"/>
      </w:tblGrid>
      <w:tr>
        <w:trPr>
          <w:trHeight w:val="300" w:hRule="atLeast"/>
          <w:trHeight w:val="144" w:hRule="atLeast"/>
        </w:trPr>
        <w:tc>
          <w:tcPr>
            <w:tcW w:w="3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в САПР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3D-принтеров. Выполнение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3D-сканер, устройство, использование для создания прототипов. Выполнение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«Прототип изделия из пластмассы» к защите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Автоматизированные системы, используемые на промышленных предприятиях региона.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9021752" w:id="65"/>
    <w:p>
      <w:pPr>
        <w:sectPr>
          <w:pgSz w:w="16383" w:h="11906" w:orient="landscape"/>
        </w:sectPr>
      </w:pPr>
    </w:p>
    <w:bookmarkEnd w:id="65"/>
    <w:bookmarkEnd w:id="64"/>
    <w:bookmarkStart w:name="block-19021753" w:id="6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ПЛАНИРОВАНИЕ. 9 КЛАСС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9"/>
        <w:gridCol w:w="3200"/>
        <w:gridCol w:w="1133"/>
        <w:gridCol w:w="2122"/>
        <w:gridCol w:w="2268"/>
        <w:gridCol w:w="1600"/>
        <w:gridCol w:w="2762"/>
      </w:tblGrid>
      <w:tr>
        <w:trPr>
          <w:trHeight w:val="300" w:hRule="atLeast"/>
          <w:trHeight w:val="144" w:hRule="atLeast"/>
        </w:trPr>
        <w:tc>
          <w:tcPr>
            <w:tcW w:w="3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Бизнес-план. Этапы разработки бизнес-проекта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3D-технологиями в современном производстве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«Интернет вещей». Классификация Интернета вещей.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4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Презентация и защита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9021753" w:id="67"/>
    <w:p>
      <w:pPr>
        <w:sectPr>
          <w:pgSz w:w="16383" w:h="11906" w:orient="landscape"/>
        </w:sectPr>
      </w:pPr>
    </w:p>
    <w:bookmarkEnd w:id="67"/>
    <w:bookmarkEnd w:id="66"/>
    <w:bookmarkStart w:name="block-19021755" w:id="6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ПЛАНИРОВАНИЕ. 9 КЛАСС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9"/>
        <w:gridCol w:w="3200"/>
        <w:gridCol w:w="1133"/>
        <w:gridCol w:w="2122"/>
        <w:gridCol w:w="2268"/>
        <w:gridCol w:w="1600"/>
        <w:gridCol w:w="2762"/>
      </w:tblGrid>
      <w:tr>
        <w:trPr>
          <w:trHeight w:val="300" w:hRule="atLeast"/>
          <w:trHeight w:val="144" w:hRule="atLeast"/>
        </w:trPr>
        <w:tc>
          <w:tcPr>
            <w:tcW w:w="3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80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Бизнес-план. Этапы разработки бизнес-проекта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8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3D-технологиями в современном производстве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«Интернет вещей». Классификация Интернета вещей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по модулю «Автоматизированные системы»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9021755" w:id="69"/>
    <w:p>
      <w:pPr>
        <w:sectPr>
          <w:pgSz w:w="16383" w:h="11906" w:orient="landscape"/>
        </w:sectPr>
      </w:pPr>
    </w:p>
    <w:bookmarkEnd w:id="69"/>
    <w:bookmarkEnd w:id="68"/>
    <w:bookmarkStart w:name="block-19021754" w:id="7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d2b9d9b0-d347-41b0-b449-60da5db8c7f8" w:id="71"/>
      <w:r>
        <w:rPr>
          <w:rFonts w:ascii="Times New Roman" w:hAnsi="Times New Roman"/>
          <w:b w:val="false"/>
          <w:i w:val="false"/>
          <w:color w:val="000000"/>
          <w:sz w:val="28"/>
        </w:rPr>
        <w:t>• Технология, 6 класс/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bookmarkEnd w:id="71"/>
      <w:r>
        <w:rPr>
          <w:sz w:val="28"/>
        </w:rPr>
        <w:br/>
      </w:r>
      <w:bookmarkStart w:name="d2b9d9b0-d347-41b0-b449-60da5db8c7f8" w:id="7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Технология: 5-й класс: учебник / Глозман Е.С., Кожина О.А., Хотунцев Ю.Л. и другие, Акционерное общество «Издательство «Просвещение»</w:t>
      </w:r>
      <w:bookmarkEnd w:id="72"/>
      <w:r>
        <w:rPr>
          <w:sz w:val="28"/>
        </w:rPr>
        <w:br/>
      </w:r>
      <w:bookmarkStart w:name="d2b9d9b0-d347-41b0-b449-60da5db8c7f8" w:id="7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Технология, 7 класс/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bookmarkEnd w:id="73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bookmarkStart w:name="147225a6-2265-4e40-aff2-4e80b92752f1" w:id="74"/>
      <w:r>
        <w:rPr>
          <w:rFonts w:ascii="Times New Roman" w:hAnsi="Times New Roman"/>
          <w:b w:val="false"/>
          <w:i w:val="false"/>
          <w:color w:val="000000"/>
          <w:sz w:val="28"/>
        </w:rPr>
        <w:t>https://resh.edu.ru</w:t>
      </w:r>
      <w:bookmarkEnd w:id="74"/>
      <w:r>
        <w:rPr>
          <w:sz w:val="28"/>
        </w:rPr>
        <w:br/>
      </w:r>
      <w:bookmarkStart w:name="147225a6-2265-4e40-aff2-4e80b92752f1" w:id="7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https://media.prosv.ru</w:t>
      </w:r>
      <w:bookmarkEnd w:id="75"/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19021754" w:id="76"/>
    <w:p>
      <w:pPr>
        <w:sectPr>
          <w:pgSz w:w="11906" w:h="16383" w:orient="portrait"/>
        </w:sectPr>
      </w:pPr>
    </w:p>
    <w:bookmarkEnd w:id="76"/>
    <w:bookmarkEnd w:id="70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resh.edu.ru" Type="http://schemas.openxmlformats.org/officeDocument/2006/relationships/hyperlink" Id="rId4"/>
    <Relationship TargetMode="External" Target="https://media.prosv.ru" Type="http://schemas.openxmlformats.org/officeDocument/2006/relationships/hyperlink" Id="rId5"/>
    <Relationship TargetMode="External" Target="https://resh.edu.ru" Type="http://schemas.openxmlformats.org/officeDocument/2006/relationships/hyperlink" Id="rId6"/>
    <Relationship TargetMode="External" Target="https://media.prosv.ru" Type="http://schemas.openxmlformats.org/officeDocument/2006/relationships/hyperlink" Id="rId7"/>
    <Relationship TargetMode="External" Target="https://resh.edu.ru" Type="http://schemas.openxmlformats.org/officeDocument/2006/relationships/hyperlink" Id="rId8"/>
    <Relationship TargetMode="External" Target="https://media.prosv.ru" Type="http://schemas.openxmlformats.org/officeDocument/2006/relationships/hyperlink" Id="rId9"/>
    <Relationship TargetMode="External" Target="https://resh.edu.ru" Type="http://schemas.openxmlformats.org/officeDocument/2006/relationships/hyperlink" Id="rId10"/>
    <Relationship TargetMode="External" Target="https://media.prosv.ru" Type="http://schemas.openxmlformats.org/officeDocument/2006/relationships/hyperlink" Id="rId11"/>
    <Relationship TargetMode="External" Target="https://resh.edu.ru" Type="http://schemas.openxmlformats.org/officeDocument/2006/relationships/hyperlink" Id="rId12"/>
    <Relationship TargetMode="External" Target="https://media.prosv.ru" Type="http://schemas.openxmlformats.org/officeDocument/2006/relationships/hyperlink" Id="rId13"/>
    <Relationship TargetMode="External" Target="https://resh.edu.ru" Type="http://schemas.openxmlformats.org/officeDocument/2006/relationships/hyperlink" Id="rId14"/>
    <Relationship TargetMode="External" Target="https://media.prosv.ru" Type="http://schemas.openxmlformats.org/officeDocument/2006/relationships/hyperlink" Id="rId15"/>
    <Relationship TargetMode="External" Target="https://resh.edu.ru" Type="http://schemas.openxmlformats.org/officeDocument/2006/relationships/hyperlink" Id="rId16"/>
    <Relationship TargetMode="External" Target="https://media.prosv.ru" Type="http://schemas.openxmlformats.org/officeDocument/2006/relationships/hyperlink" Id="rId17"/>
    <Relationship TargetMode="External" Target="https://resh.edu.ru" Type="http://schemas.openxmlformats.org/officeDocument/2006/relationships/hyperlink" Id="rId18"/>
    <Relationship TargetMode="External" Target="https://media.prosv.ru" Type="http://schemas.openxmlformats.org/officeDocument/2006/relationships/hyperlink" Id="rId19"/>
    <Relationship TargetMode="External" Target="https://resh.edu.ru" Type="http://schemas.openxmlformats.org/officeDocument/2006/relationships/hyperlink" Id="rId20"/>
    <Relationship TargetMode="External" Target="https://media.prosv.ru" Type="http://schemas.openxmlformats.org/officeDocument/2006/relationships/hyperlink" Id="rId21"/>
    <Relationship TargetMode="External" Target="https://resh.edu.ru" Type="http://schemas.openxmlformats.org/officeDocument/2006/relationships/hyperlink" Id="rId22"/>
    <Relationship TargetMode="External" Target="https://media.prosv.ru" Type="http://schemas.openxmlformats.org/officeDocument/2006/relationships/hyperlink" Id="rId23"/>
    <Relationship TargetMode="External" Target="https://resh.edu.ru" Type="http://schemas.openxmlformats.org/officeDocument/2006/relationships/hyperlink" Id="rId24"/>
    <Relationship TargetMode="External" Target="https://media.prosv.ru" Type="http://schemas.openxmlformats.org/officeDocument/2006/relationships/hyperlink" Id="rId25"/>
    <Relationship TargetMode="External" Target="https://resh.edu.ru" Type="http://schemas.openxmlformats.org/officeDocument/2006/relationships/hyperlink" Id="rId26"/>
    <Relationship TargetMode="External" Target="https://media.prosv.ru" Type="http://schemas.openxmlformats.org/officeDocument/2006/relationships/hyperlink" Id="rId27"/>
    <Relationship TargetMode="External" Target="https://resh.edu.ru" Type="http://schemas.openxmlformats.org/officeDocument/2006/relationships/hyperlink" Id="rId28"/>
    <Relationship TargetMode="External" Target="https://media.prosv.ru" Type="http://schemas.openxmlformats.org/officeDocument/2006/relationships/hyperlink" Id="rId29"/>
    <Relationship TargetMode="External" Target="https://resh.edu.ru" Type="http://schemas.openxmlformats.org/officeDocument/2006/relationships/hyperlink" Id="rId30"/>
    <Relationship TargetMode="External" Target="https://media.prosv.ru" Type="http://schemas.openxmlformats.org/officeDocument/2006/relationships/hyperlink" Id="rId31"/>
    <Relationship TargetMode="External" Target="https://resh.edu.ru" Type="http://schemas.openxmlformats.org/officeDocument/2006/relationships/hyperlink" Id="rId32"/>
    <Relationship TargetMode="External" Target="https://media.prosv.ru" Type="http://schemas.openxmlformats.org/officeDocument/2006/relationships/hyperlink" Id="rId33"/>
    <Relationship TargetMode="External" Target="https://resh.edu.ru" Type="http://schemas.openxmlformats.org/officeDocument/2006/relationships/hyperlink" Id="rId34"/>
    <Relationship TargetMode="External" Target="https://media.prosv.ru" Type="http://schemas.openxmlformats.org/officeDocument/2006/relationships/hyperlink" Id="rId35"/>
    <Relationship TargetMode="External" Target="https://resh.edu.ru" Type="http://schemas.openxmlformats.org/officeDocument/2006/relationships/hyperlink" Id="rId36"/>
    <Relationship TargetMode="External" Target="https://media.prosv.ru" Type="http://schemas.openxmlformats.org/officeDocument/2006/relationships/hyperlink" Id="rId37"/>
    <Relationship TargetMode="External" Target="https://resh.edu.ru" Type="http://schemas.openxmlformats.org/officeDocument/2006/relationships/hyperlink" Id="rId38"/>
    <Relationship TargetMode="External" Target="https://media.prosv.ru" Type="http://schemas.openxmlformats.org/officeDocument/2006/relationships/hyperlink" Id="rId39"/>
    <Relationship TargetMode="External" Target="https://resh.edu.ru" Type="http://schemas.openxmlformats.org/officeDocument/2006/relationships/hyperlink" Id="rId40"/>
    <Relationship TargetMode="External" Target="https://media.prosv.ru" Type="http://schemas.openxmlformats.org/officeDocument/2006/relationships/hyperlink" Id="rId41"/>
    <Relationship TargetMode="External" Target="https://resh.edu.ru" Type="http://schemas.openxmlformats.org/officeDocument/2006/relationships/hyperlink" Id="rId42"/>
    <Relationship TargetMode="External" Target="https://media.prosv.ru" Type="http://schemas.openxmlformats.org/officeDocument/2006/relationships/hyperlink" Id="rId43"/>
    <Relationship TargetMode="External" Target="https://resh.edu.ru" Type="http://schemas.openxmlformats.org/officeDocument/2006/relationships/hyperlink" Id="rId44"/>
    <Relationship TargetMode="External" Target="https://media.prosv.ru" Type="http://schemas.openxmlformats.org/officeDocument/2006/relationships/hyperlink" Id="rId45"/>
    <Relationship TargetMode="External" Target="https://resh.edu.ru" Type="http://schemas.openxmlformats.org/officeDocument/2006/relationships/hyperlink" Id="rId46"/>
    <Relationship TargetMode="External" Target="https://media.prosv.ru" Type="http://schemas.openxmlformats.org/officeDocument/2006/relationships/hyperlink" Id="rId47"/>
    <Relationship TargetMode="External" Target="https://resh.edu.ru" Type="http://schemas.openxmlformats.org/officeDocument/2006/relationships/hyperlink" Id="rId48"/>
    <Relationship TargetMode="External" Target="https://media.prosv.ru" Type="http://schemas.openxmlformats.org/officeDocument/2006/relationships/hyperlink" Id="rId49"/>
    <Relationship TargetMode="External" Target="https://resh.edu.ru" Type="http://schemas.openxmlformats.org/officeDocument/2006/relationships/hyperlink" Id="rId50"/>
    <Relationship TargetMode="External" Target="https://media.prosv.ru" Type="http://schemas.openxmlformats.org/officeDocument/2006/relationships/hyperlink" Id="rId51"/>
    <Relationship TargetMode="External" Target="https://resh.edu.ru" Type="http://schemas.openxmlformats.org/officeDocument/2006/relationships/hyperlink" Id="rId52"/>
    <Relationship TargetMode="External" Target="https://media.prosv.ru" Type="http://schemas.openxmlformats.org/officeDocument/2006/relationships/hyperlink" Id="rId53"/>
    <Relationship TargetMode="External" Target="https://resh.edu.ru" Type="http://schemas.openxmlformats.org/officeDocument/2006/relationships/hyperlink" Id="rId54"/>
    <Relationship TargetMode="External" Target="https://media.prosv.ru" Type="http://schemas.openxmlformats.org/officeDocument/2006/relationships/hyperlink" Id="rId55"/>
    <Relationship TargetMode="External" Target="https://resh.edu.ru" Type="http://schemas.openxmlformats.org/officeDocument/2006/relationships/hyperlink" Id="rId56"/>
    <Relationship TargetMode="External" Target="https://media.prosv.ru" Type="http://schemas.openxmlformats.org/officeDocument/2006/relationships/hyperlink" Id="rId57"/>
    <Relationship TargetMode="External" Target="https://resh.edu.ru" Type="http://schemas.openxmlformats.org/officeDocument/2006/relationships/hyperlink" Id="rId58"/>
    <Relationship TargetMode="External" Target="https://media.prosv.ru" Type="http://schemas.openxmlformats.org/officeDocument/2006/relationships/hyperlink" Id="rId59"/>
    <Relationship TargetMode="External" Target="https://resh.edu.ru" Type="http://schemas.openxmlformats.org/officeDocument/2006/relationships/hyperlink" Id="rId60"/>
    <Relationship TargetMode="External" Target="https://media.prosv.ru" Type="http://schemas.openxmlformats.org/officeDocument/2006/relationships/hyperlink" Id="rId61"/>
    <Relationship TargetMode="External" Target="https://resh.edu.ru" Type="http://schemas.openxmlformats.org/officeDocument/2006/relationships/hyperlink" Id="rId62"/>
    <Relationship TargetMode="External" Target="https://media.prosv.ru" Type="http://schemas.openxmlformats.org/officeDocument/2006/relationships/hyperlink" Id="rId63"/>
    <Relationship TargetMode="External" Target="https://resh.edu.ru" Type="http://schemas.openxmlformats.org/officeDocument/2006/relationships/hyperlink" Id="rId64"/>
    <Relationship TargetMode="External" Target="https://media.prosv.ru" Type="http://schemas.openxmlformats.org/officeDocument/2006/relationships/hyperlink" Id="rId65"/>
    <Relationship TargetMode="External" Target="https://resh.edu.ru" Type="http://schemas.openxmlformats.org/officeDocument/2006/relationships/hyperlink" Id="rId66"/>
    <Relationship TargetMode="External" Target="https://media.prosv.ru" Type="http://schemas.openxmlformats.org/officeDocument/2006/relationships/hyperlink" Id="rId67"/>
    <Relationship TargetMode="External" Target="https://resh.edu.ru" Type="http://schemas.openxmlformats.org/officeDocument/2006/relationships/hyperlink" Id="rId68"/>
    <Relationship TargetMode="External" Target="https://media.prosv.ru" Type="http://schemas.openxmlformats.org/officeDocument/2006/relationships/hyperlink" Id="rId69"/>
    <Relationship TargetMode="External" Target="https://resh.edu.ru" Type="http://schemas.openxmlformats.org/officeDocument/2006/relationships/hyperlink" Id="rId70"/>
    <Relationship TargetMode="External" Target="https://media.prosv.ru" Type="http://schemas.openxmlformats.org/officeDocument/2006/relationships/hyperlink" Id="rId71"/>
    <Relationship TargetMode="External" Target="https://resh.edu.ru" Type="http://schemas.openxmlformats.org/officeDocument/2006/relationships/hyperlink" Id="rId72"/>
    <Relationship TargetMode="External" Target="https://media.prosv.ru" Type="http://schemas.openxmlformats.org/officeDocument/2006/relationships/hyperlink" Id="rId73"/>
    <Relationship TargetMode="External" Target="https://resh.edu.ru" Type="http://schemas.openxmlformats.org/officeDocument/2006/relationships/hyperlink" Id="rId74"/>
    <Relationship TargetMode="External" Target="https://media.prosv.ru" Type="http://schemas.openxmlformats.org/officeDocument/2006/relationships/hyperlink" Id="rId75"/>
    <Relationship TargetMode="External" Target="https://resh.edu.ru" Type="http://schemas.openxmlformats.org/officeDocument/2006/relationships/hyperlink" Id="rId76"/>
    <Relationship TargetMode="External" Target="https://media.prosv.ru" Type="http://schemas.openxmlformats.org/officeDocument/2006/relationships/hyperlink" Id="rId77"/>
    <Relationship TargetMode="External" Target="https://resh.edu.ru" Type="http://schemas.openxmlformats.org/officeDocument/2006/relationships/hyperlink" Id="rId78"/>
    <Relationship TargetMode="External" Target="https://media.prosv.ru" Type="http://schemas.openxmlformats.org/officeDocument/2006/relationships/hyperlink" Id="rId79"/>
    <Relationship TargetMode="External" Target="https://resh.edu.ru" Type="http://schemas.openxmlformats.org/officeDocument/2006/relationships/hyperlink" Id="rId80"/>
    <Relationship TargetMode="External" Target="https://media.prosv.ru" Type="http://schemas.openxmlformats.org/officeDocument/2006/relationships/hyperlink" Id="rId81"/>
    <Relationship TargetMode="External" Target="https://resh.edu.ru" Type="http://schemas.openxmlformats.org/officeDocument/2006/relationships/hyperlink" Id="rId82"/>
    <Relationship TargetMode="External" Target="https://media.prosv.ru" Type="http://schemas.openxmlformats.org/officeDocument/2006/relationships/hyperlink" Id="rId83"/>
    <Relationship TargetMode="External" Target="https://resh.edu.ru" Type="http://schemas.openxmlformats.org/officeDocument/2006/relationships/hyperlink" Id="rId84"/>
    <Relationship TargetMode="External" Target="https://media.prosv.ru" Type="http://schemas.openxmlformats.org/officeDocument/2006/relationships/hyperlink" Id="rId85"/>
    <Relationship TargetMode="External" Target="https://resh.edu.ru" Type="http://schemas.openxmlformats.org/officeDocument/2006/relationships/hyperlink" Id="rId86"/>
    <Relationship TargetMode="External" Target="https://media.prosv.ru" Type="http://schemas.openxmlformats.org/officeDocument/2006/relationships/hyperlink" Id="rId87"/>
    <Relationship TargetMode="External" Target="https://resh.edu.ru" Type="http://schemas.openxmlformats.org/officeDocument/2006/relationships/hyperlink" Id="rId88"/>
    <Relationship TargetMode="External" Target="https://media.prosv.ru" Type="http://schemas.openxmlformats.org/officeDocument/2006/relationships/hyperlink" Id="rId89"/>
    <Relationship TargetMode="External" Target="https://resh.edu.ru" Type="http://schemas.openxmlformats.org/officeDocument/2006/relationships/hyperlink" Id="rId90"/>
    <Relationship TargetMode="External" Target="https://media.prosv.ru" Type="http://schemas.openxmlformats.org/officeDocument/2006/relationships/hyperlink" Id="rId91"/>
    <Relationship TargetMode="External" Target="https://resh.edu.ru" Type="http://schemas.openxmlformats.org/officeDocument/2006/relationships/hyperlink" Id="rId92"/>
    <Relationship TargetMode="External" Target="https://media.prosv.ru" Type="http://schemas.openxmlformats.org/officeDocument/2006/relationships/hyperlink" Id="rId93"/>
    <Relationship TargetMode="External" Target="https://resh.edu.ru" Type="http://schemas.openxmlformats.org/officeDocument/2006/relationships/hyperlink" Id="rId94"/>
    <Relationship TargetMode="External" Target="https://media.prosv.ru" Type="http://schemas.openxmlformats.org/officeDocument/2006/relationships/hyperlink" Id="rId95"/>
    <Relationship TargetMode="External" Target="https://resh.edu.ru" Type="http://schemas.openxmlformats.org/officeDocument/2006/relationships/hyperlink" Id="rId96"/>
    <Relationship TargetMode="External" Target="https://media.prosv.ru" Type="http://schemas.openxmlformats.org/officeDocument/2006/relationships/hyperlink" Id="rId97"/>
    <Relationship TargetMode="External" Target="https://resh.edu.ru" Type="http://schemas.openxmlformats.org/officeDocument/2006/relationships/hyperlink" Id="rId98"/>
    <Relationship TargetMode="External" Target="https://media.prosv.ru" Type="http://schemas.openxmlformats.org/officeDocument/2006/relationships/hyperlink" Id="rId99"/>
    <Relationship TargetMode="External" Target="https://resh.edu.ru" Type="http://schemas.openxmlformats.org/officeDocument/2006/relationships/hyperlink" Id="rId100"/>
    <Relationship TargetMode="External" Target="https://media.prosv.ru" Type="http://schemas.openxmlformats.org/officeDocument/2006/relationships/hyperlink" Id="rId101"/>
    <Relationship TargetMode="External" Target="https://resh.edu.ru" Type="http://schemas.openxmlformats.org/officeDocument/2006/relationships/hyperlink" Id="rId102"/>
    <Relationship TargetMode="External" Target="https://media.prosv.ru" Type="http://schemas.openxmlformats.org/officeDocument/2006/relationships/hyperlink" Id="rId103"/>
    <Relationship TargetMode="External" Target="https://resh.edu.ru" Type="http://schemas.openxmlformats.org/officeDocument/2006/relationships/hyperlink" Id="rId104"/>
    <Relationship TargetMode="External" Target="https://media.prosv.ru" Type="http://schemas.openxmlformats.org/officeDocument/2006/relationships/hyperlink" Id="rId105"/>
    <Relationship TargetMode="External" Target="https://resh.edu.ru" Type="http://schemas.openxmlformats.org/officeDocument/2006/relationships/hyperlink" Id="rId106"/>
    <Relationship TargetMode="External" Target="https://media.prosv.ru" Type="http://schemas.openxmlformats.org/officeDocument/2006/relationships/hyperlink" Id="rId107"/>
    <Relationship TargetMode="External" Target="https://resh.edu.ru" Type="http://schemas.openxmlformats.org/officeDocument/2006/relationships/hyperlink" Id="rId108"/>
    <Relationship TargetMode="External" Target="https://media.prosv.ru" Type="http://schemas.openxmlformats.org/officeDocument/2006/relationships/hyperlink" Id="rId109"/>
    <Relationship TargetMode="External" Target="https://resh.edu.ru" Type="http://schemas.openxmlformats.org/officeDocument/2006/relationships/hyperlink" Id="rId110"/>
    <Relationship TargetMode="External" Target="https://media.prosv.ru" Type="http://schemas.openxmlformats.org/officeDocument/2006/relationships/hyperlink" Id="rId111"/>
    <Relationship TargetMode="External" Target="https://resh.edu.ru" Type="http://schemas.openxmlformats.org/officeDocument/2006/relationships/hyperlink" Id="rId112"/>
    <Relationship TargetMode="External" Target="https://media.prosv.ru" Type="http://schemas.openxmlformats.org/officeDocument/2006/relationships/hyperlink" Id="rId113"/>
    <Relationship TargetMode="External" Target="https://resh.edu.ru" Type="http://schemas.openxmlformats.org/officeDocument/2006/relationships/hyperlink" Id="rId114"/>
    <Relationship TargetMode="External" Target="https://media.prosv.ru" Type="http://schemas.openxmlformats.org/officeDocument/2006/relationships/hyperlink" Id="rId115"/>
    <Relationship TargetMode="External" Target="https://resh.edu.ru" Type="http://schemas.openxmlformats.org/officeDocument/2006/relationships/hyperlink" Id="rId116"/>
    <Relationship TargetMode="External" Target="https://media.prosv.ru" Type="http://schemas.openxmlformats.org/officeDocument/2006/relationships/hyperlink" Id="rId117"/>
    <Relationship TargetMode="External" Target="https://resh.edu.ru" Type="http://schemas.openxmlformats.org/officeDocument/2006/relationships/hyperlink" Id="rId118"/>
    <Relationship TargetMode="External" Target="https://media.prosv.ru" Type="http://schemas.openxmlformats.org/officeDocument/2006/relationships/hyperlink" Id="rId119"/>
    <Relationship TargetMode="External" Target="https://resh.edu.ru" Type="http://schemas.openxmlformats.org/officeDocument/2006/relationships/hyperlink" Id="rId120"/>
    <Relationship TargetMode="External" Target="https://media.prosv.ru" Type="http://schemas.openxmlformats.org/officeDocument/2006/relationships/hyperlink" Id="rId121"/>
    <Relationship TargetMode="External" Target="https://resh.edu.ru" Type="http://schemas.openxmlformats.org/officeDocument/2006/relationships/hyperlink" Id="rId122"/>
    <Relationship TargetMode="External" Target="https://media.prosv.ru" Type="http://schemas.openxmlformats.org/officeDocument/2006/relationships/hyperlink" Id="rId123"/>
    <Relationship TargetMode="External" Target="https://resh.edu.ru" Type="http://schemas.openxmlformats.org/officeDocument/2006/relationships/hyperlink" Id="rId124"/>
    <Relationship TargetMode="External" Target="https://media.prosv.ru" Type="http://schemas.openxmlformats.org/officeDocument/2006/relationships/hyperlink" Id="rId125"/>
    <Relationship TargetMode="External" Target="https://resh.edu.ru" Type="http://schemas.openxmlformats.org/officeDocument/2006/relationships/hyperlink" Id="rId126"/>
    <Relationship TargetMode="External" Target="https://media.prosv.ru" Type="http://schemas.openxmlformats.org/officeDocument/2006/relationships/hyperlink" Id="rId127"/>
    <Relationship TargetMode="External" Target="https://resh.edu.ru" Type="http://schemas.openxmlformats.org/officeDocument/2006/relationships/hyperlink" Id="rId128"/>
    <Relationship TargetMode="External" Target="https://media.prosv.ru" Type="http://schemas.openxmlformats.org/officeDocument/2006/relationships/hyperlink" Id="rId129"/>
    <Relationship TargetMode="External" Target="https://resh.edu.ru" Type="http://schemas.openxmlformats.org/officeDocument/2006/relationships/hyperlink" Id="rId130"/>
    <Relationship TargetMode="External" Target="https://media.prosv.ru" Type="http://schemas.openxmlformats.org/officeDocument/2006/relationships/hyperlink" Id="rId131"/>
    <Relationship TargetMode="External" Target="https://resh.edu.ru" Type="http://schemas.openxmlformats.org/officeDocument/2006/relationships/hyperlink" Id="rId132"/>
    <Relationship TargetMode="External" Target="https://media.prosv.ru" Type="http://schemas.openxmlformats.org/officeDocument/2006/relationships/hyperlink" Id="rId133"/>
    <Relationship TargetMode="External" Target="https://resh.edu.ru" Type="http://schemas.openxmlformats.org/officeDocument/2006/relationships/hyperlink" Id="rId134"/>
    <Relationship TargetMode="External" Target="https://media.prosv.ru" Type="http://schemas.openxmlformats.org/officeDocument/2006/relationships/hyperlink" Id="rId135"/>
    <Relationship TargetMode="External" Target="https://resh.edu.ru" Type="http://schemas.openxmlformats.org/officeDocument/2006/relationships/hyperlink" Id="rId136"/>
    <Relationship TargetMode="External" Target="https://media.prosv.ru" Type="http://schemas.openxmlformats.org/officeDocument/2006/relationships/hyperlink" Id="rId137"/>
    <Relationship TargetMode="External" Target="https://resh.edu.ru" Type="http://schemas.openxmlformats.org/officeDocument/2006/relationships/hyperlink" Id="rId138"/>
    <Relationship TargetMode="External" Target="https://media.prosv.ru" Type="http://schemas.openxmlformats.org/officeDocument/2006/relationships/hyperlink" Id="rId139"/>
    <Relationship TargetMode="External" Target="https://resh.edu.ru" Type="http://schemas.openxmlformats.org/officeDocument/2006/relationships/hyperlink" Id="rId140"/>
    <Relationship TargetMode="External" Target="https://media.prosv.ru" Type="http://schemas.openxmlformats.org/officeDocument/2006/relationships/hyperlink" Id="rId141"/>
    <Relationship TargetMode="External" Target="https://resh.edu.ru" Type="http://schemas.openxmlformats.org/officeDocument/2006/relationships/hyperlink" Id="rId142"/>
    <Relationship TargetMode="External" Target="https://media.prosv.ru" Type="http://schemas.openxmlformats.org/officeDocument/2006/relationships/hyperlink" Id="rId143"/>
    <Relationship TargetMode="External" Target="https://resh.edu.ru" Type="http://schemas.openxmlformats.org/officeDocument/2006/relationships/hyperlink" Id="rId144"/>
    <Relationship TargetMode="External" Target="https://media.prosv.ru" Type="http://schemas.openxmlformats.org/officeDocument/2006/relationships/hyperlink" Id="rId145"/>
    <Relationship TargetMode="External" Target="https://resh.edu.ru" Type="http://schemas.openxmlformats.org/officeDocument/2006/relationships/hyperlink" Id="rId146"/>
    <Relationship TargetMode="External" Target="https://media.prosv.ru" Type="http://schemas.openxmlformats.org/officeDocument/2006/relationships/hyperlink" Id="rId147"/>
    <Relationship TargetMode="External" Target="https://resh.edu.ru" Type="http://schemas.openxmlformats.org/officeDocument/2006/relationships/hyperlink" Id="rId148"/>
    <Relationship TargetMode="External" Target="https://media.prosv.ru" Type="http://schemas.openxmlformats.org/officeDocument/2006/relationships/hyperlink" Id="rId149"/>
    <Relationship TargetMode="External" Target="https://resh.edu.ru" Type="http://schemas.openxmlformats.org/officeDocument/2006/relationships/hyperlink" Id="rId150"/>
    <Relationship TargetMode="External" Target="https://media.prosv.ru" Type="http://schemas.openxmlformats.org/officeDocument/2006/relationships/hyperlink" Id="rId151"/>
    <Relationship TargetMode="External" Target="https://resh.edu.ru" Type="http://schemas.openxmlformats.org/officeDocument/2006/relationships/hyperlink" Id="rId152"/>
    <Relationship TargetMode="External" Target="https://media.prosv.ru" Type="http://schemas.openxmlformats.org/officeDocument/2006/relationships/hyperlink" Id="rId153"/>
    <Relationship TargetMode="External" Target="https://resh.edu.ru" Type="http://schemas.openxmlformats.org/officeDocument/2006/relationships/hyperlink" Id="rId154"/>
    <Relationship TargetMode="External" Target="https://media.prosv.ru" Type="http://schemas.openxmlformats.org/officeDocument/2006/relationships/hyperlink" Id="rId155"/>
    <Relationship TargetMode="External" Target="https://resh.edu.ru" Type="http://schemas.openxmlformats.org/officeDocument/2006/relationships/hyperlink" Id="rId156"/>
    <Relationship TargetMode="External" Target="https://media.prosv.ru" Type="http://schemas.openxmlformats.org/officeDocument/2006/relationships/hyperlink" Id="rId157"/>
    <Relationship TargetMode="External" Target="https://resh.edu.ru" Type="http://schemas.openxmlformats.org/officeDocument/2006/relationships/hyperlink" Id="rId158"/>
    <Relationship TargetMode="External" Target="https://media.prosv.ru" Type="http://schemas.openxmlformats.org/officeDocument/2006/relationships/hyperlink" Id="rId159"/>
    <Relationship TargetMode="External" Target="https://resh.edu.ru" Type="http://schemas.openxmlformats.org/officeDocument/2006/relationships/hyperlink" Id="rId160"/>
    <Relationship TargetMode="External" Target="https://media.prosv.ru" Type="http://schemas.openxmlformats.org/officeDocument/2006/relationships/hyperlink" Id="rId161"/>
    <Relationship TargetMode="External" Target="https://resh.edu.ru" Type="http://schemas.openxmlformats.org/officeDocument/2006/relationships/hyperlink" Id="rId162"/>
    <Relationship TargetMode="External" Target="https://media.prosv.ru" Type="http://schemas.openxmlformats.org/officeDocument/2006/relationships/hyperlink" Id="rId163"/>
    <Relationship TargetMode="External" Target="https://resh.edu.ru" Type="http://schemas.openxmlformats.org/officeDocument/2006/relationships/hyperlink" Id="rId164"/>
    <Relationship TargetMode="External" Target="https://media.prosv.ru" Type="http://schemas.openxmlformats.org/officeDocument/2006/relationships/hyperlink" Id="rId165"/>
    <Relationship TargetMode="External" Target="https://resh.edu.ru" Type="http://schemas.openxmlformats.org/officeDocument/2006/relationships/hyperlink" Id="rId166"/>
    <Relationship TargetMode="External" Target="https://media.prosv.ru" Type="http://schemas.openxmlformats.org/officeDocument/2006/relationships/hyperlink" Id="rId167"/>
    <Relationship TargetMode="External" Target="https://resh.edu.ru" Type="http://schemas.openxmlformats.org/officeDocument/2006/relationships/hyperlink" Id="rId168"/>
    <Relationship TargetMode="External" Target="https://media.prosv.ru" Type="http://schemas.openxmlformats.org/officeDocument/2006/relationships/hyperlink" Id="rId169"/>
    <Relationship TargetMode="External" Target="https://resh.edu.ru" Type="http://schemas.openxmlformats.org/officeDocument/2006/relationships/hyperlink" Id="rId170"/>
    <Relationship TargetMode="External" Target="https://media.prosv.ru" Type="http://schemas.openxmlformats.org/officeDocument/2006/relationships/hyperlink" Id="rId171"/>
    <Relationship TargetMode="External" Target="https://resh.edu.ru" Type="http://schemas.openxmlformats.org/officeDocument/2006/relationships/hyperlink" Id="rId172"/>
    <Relationship TargetMode="External" Target="https://media.prosv.ru" Type="http://schemas.openxmlformats.org/officeDocument/2006/relationships/hyperlink" Id="rId173"/>
    <Relationship TargetMode="External" Target="https://resh.edu.ru" Type="http://schemas.openxmlformats.org/officeDocument/2006/relationships/hyperlink" Id="rId174"/>
    <Relationship TargetMode="External" Target="https://media.prosv.ru" Type="http://schemas.openxmlformats.org/officeDocument/2006/relationships/hyperlink" Id="rId175"/>
    <Relationship TargetMode="External" Target="https://resh.edu.ru" Type="http://schemas.openxmlformats.org/officeDocument/2006/relationships/hyperlink" Id="rId176"/>
    <Relationship TargetMode="External" Target="https://media.prosv.ru" Type="http://schemas.openxmlformats.org/officeDocument/2006/relationships/hyperlink" Id="rId177"/>
    <Relationship TargetMode="External" Target="https://resh.edu.ru" Type="http://schemas.openxmlformats.org/officeDocument/2006/relationships/hyperlink" Id="rId178"/>
    <Relationship TargetMode="External" Target="https://media.prosv.ru" Type="http://schemas.openxmlformats.org/officeDocument/2006/relationships/hyperlink" Id="rId179"/>
    <Relationship TargetMode="External" Target="https://resh.edu.ru" Type="http://schemas.openxmlformats.org/officeDocument/2006/relationships/hyperlink" Id="rId180"/>
    <Relationship TargetMode="External" Target="https://media.prosv.ru" Type="http://schemas.openxmlformats.org/officeDocument/2006/relationships/hyperlink" Id="rId181"/>
    <Relationship TargetMode="External" Target="https://resh.edu.ru" Type="http://schemas.openxmlformats.org/officeDocument/2006/relationships/hyperlink" Id="rId182"/>
    <Relationship TargetMode="External" Target="https://media.prosv.ru" Type="http://schemas.openxmlformats.org/officeDocument/2006/relationships/hyperlink" Id="rId183"/>
    <Relationship TargetMode="External" Target="https://resh.edu.ru" Type="http://schemas.openxmlformats.org/officeDocument/2006/relationships/hyperlink" Id="rId184"/>
    <Relationship TargetMode="External" Target="https://media.prosv.ru" Type="http://schemas.openxmlformats.org/officeDocument/2006/relationships/hyperlink" Id="rId185"/>
    <Relationship TargetMode="External" Target="https://resh.edu.ru" Type="http://schemas.openxmlformats.org/officeDocument/2006/relationships/hyperlink" Id="rId186"/>
    <Relationship TargetMode="External" Target="https://media.prosv.ru" Type="http://schemas.openxmlformats.org/officeDocument/2006/relationships/hyperlink" Id="rId187"/>
    <Relationship TargetMode="External" Target="https://resh.edu.ru" Type="http://schemas.openxmlformats.org/officeDocument/2006/relationships/hyperlink" Id="rId188"/>
    <Relationship TargetMode="External" Target="https://media.prosv.ru" Type="http://schemas.openxmlformats.org/officeDocument/2006/relationships/hyperlink" Id="rId189"/>
    <Relationship TargetMode="External" Target="https://resh.edu.ru" Type="http://schemas.openxmlformats.org/officeDocument/2006/relationships/hyperlink" Id="rId190"/>
    <Relationship TargetMode="External" Target="https://media.prosv.ru" Type="http://schemas.openxmlformats.org/officeDocument/2006/relationships/hyperlink" Id="rId191"/>
    <Relationship TargetMode="External" Target="https://resh.edu.ru" Type="http://schemas.openxmlformats.org/officeDocument/2006/relationships/hyperlink" Id="rId192"/>
    <Relationship TargetMode="External" Target="https://media.prosv.ru" Type="http://schemas.openxmlformats.org/officeDocument/2006/relationships/hyperlink" Id="rId193"/>
    <Relationship TargetMode="External" Target="https://resh.edu.ru" Type="http://schemas.openxmlformats.org/officeDocument/2006/relationships/hyperlink" Id="rId194"/>
    <Relationship TargetMode="External" Target="https://media.prosv.ru" Type="http://schemas.openxmlformats.org/officeDocument/2006/relationships/hyperlink" Id="rId195"/>
    <Relationship TargetMode="External" Target="https://resh.edu.ru" Type="http://schemas.openxmlformats.org/officeDocument/2006/relationships/hyperlink" Id="rId196"/>
    <Relationship TargetMode="External" Target="https://media.prosv.ru" Type="http://schemas.openxmlformats.org/officeDocument/2006/relationships/hyperlink" Id="rId197"/>
    <Relationship TargetMode="External" Target="https://resh.edu.ru" Type="http://schemas.openxmlformats.org/officeDocument/2006/relationships/hyperlink" Id="rId198"/>
    <Relationship TargetMode="External" Target="https://media.prosv.ru" Type="http://schemas.openxmlformats.org/officeDocument/2006/relationships/hyperlink" Id="rId199"/>
    <Relationship TargetMode="External" Target="https://resh.edu.ru" Type="http://schemas.openxmlformats.org/officeDocument/2006/relationships/hyperlink" Id="rId200"/>
    <Relationship TargetMode="External" Target="https://media.prosv.ru" Type="http://schemas.openxmlformats.org/officeDocument/2006/relationships/hyperlink" Id="rId201"/>
    <Relationship TargetMode="External" Target="https://resh.edu.ru" Type="http://schemas.openxmlformats.org/officeDocument/2006/relationships/hyperlink" Id="rId202"/>
    <Relationship TargetMode="External" Target="https://media.prosv.ru" Type="http://schemas.openxmlformats.org/officeDocument/2006/relationships/hyperlink" Id="rId203"/>
    <Relationship TargetMode="External" Target="https://resh.edu.ru" Type="http://schemas.openxmlformats.org/officeDocument/2006/relationships/hyperlink" Id="rId204"/>
    <Relationship TargetMode="External" Target="https://media.prosv.ru" Type="http://schemas.openxmlformats.org/officeDocument/2006/relationships/hyperlink" Id="rId205"/>
    <Relationship TargetMode="External" Target="https://resh.edu.ru" Type="http://schemas.openxmlformats.org/officeDocument/2006/relationships/hyperlink" Id="rId206"/>
    <Relationship TargetMode="External" Target="https://media.prosv.ru" Type="http://schemas.openxmlformats.org/officeDocument/2006/relationships/hyperlink" Id="rId207"/>
    <Relationship TargetMode="External" Target="https://resh.edu.ru" Type="http://schemas.openxmlformats.org/officeDocument/2006/relationships/hyperlink" Id="rId208"/>
    <Relationship TargetMode="External" Target="https://media.prosv.ru" Type="http://schemas.openxmlformats.org/officeDocument/2006/relationships/hyperlink" Id="rId209"/>
    <Relationship TargetMode="External" Target="https://resh.edu.ru" Type="http://schemas.openxmlformats.org/officeDocument/2006/relationships/hyperlink" Id="rId210"/>
    <Relationship TargetMode="External" Target="https://media.prosv.ru" Type="http://schemas.openxmlformats.org/officeDocument/2006/relationships/hyperlink" Id="rId211"/>
    <Relationship TargetMode="External" Target="https://resh.edu.ru" Type="http://schemas.openxmlformats.org/officeDocument/2006/relationships/hyperlink" Id="rId212"/>
    <Relationship TargetMode="External" Target="https://media.prosv.ru" Type="http://schemas.openxmlformats.org/officeDocument/2006/relationships/hyperlink" Id="rId213"/>
    <Relationship TargetMode="External" Target="https://resh.edu.ru" Type="http://schemas.openxmlformats.org/officeDocument/2006/relationships/hyperlink" Id="rId214"/>
    <Relationship TargetMode="External" Target="https://media.prosv.ru" Type="http://schemas.openxmlformats.org/officeDocument/2006/relationships/hyperlink" Id="rId215"/>
    <Relationship TargetMode="External" Target="https://resh.edu.ru" Type="http://schemas.openxmlformats.org/officeDocument/2006/relationships/hyperlink" Id="rId216"/>
    <Relationship TargetMode="External" Target="https://media.prosv.ru" Type="http://schemas.openxmlformats.org/officeDocument/2006/relationships/hyperlink" Id="rId217"/>
    <Relationship TargetMode="External" Target="https://resh.edu.ru" Type="http://schemas.openxmlformats.org/officeDocument/2006/relationships/hyperlink" Id="rId218"/>
    <Relationship TargetMode="External" Target="https://media.prosv.ru" Type="http://schemas.openxmlformats.org/officeDocument/2006/relationships/hyperlink" Id="rId219"/>
    <Relationship TargetMode="External" Target="https://resh.edu.ru" Type="http://schemas.openxmlformats.org/officeDocument/2006/relationships/hyperlink" Id="rId220"/>
    <Relationship TargetMode="External" Target="https://media.prosv.ru" Type="http://schemas.openxmlformats.org/officeDocument/2006/relationships/hyperlink" Id="rId221"/>
    <Relationship TargetMode="External" Target="https://resh.edu.ru" Type="http://schemas.openxmlformats.org/officeDocument/2006/relationships/hyperlink" Id="rId222"/>
    <Relationship TargetMode="External" Target="https://media.prosv.ru" Type="http://schemas.openxmlformats.org/officeDocument/2006/relationships/hyperlink" Id="rId223"/>
    <Relationship TargetMode="External" Target="https://resh.edu.ru" Type="http://schemas.openxmlformats.org/officeDocument/2006/relationships/hyperlink" Id="rId224"/>
    <Relationship TargetMode="External" Target="https://media.prosv.ru" Type="http://schemas.openxmlformats.org/officeDocument/2006/relationships/hyperlink" Id="rId225"/>
    <Relationship TargetMode="External" Target="https://resh.edu.ru" Type="http://schemas.openxmlformats.org/officeDocument/2006/relationships/hyperlink" Id="rId226"/>
    <Relationship TargetMode="External" Target="https://media.prosv.ru" Type="http://schemas.openxmlformats.org/officeDocument/2006/relationships/hyperlink" Id="rId227"/>
    <Relationship TargetMode="External" Target="https://resh.edu.ru" Type="http://schemas.openxmlformats.org/officeDocument/2006/relationships/hyperlink" Id="rId228"/>
    <Relationship TargetMode="External" Target="https://media.prosv.ru" Type="http://schemas.openxmlformats.org/officeDocument/2006/relationships/hyperlink" Id="rId229"/>
    <Relationship TargetMode="External" Target="https://resh.edu.ru" Type="http://schemas.openxmlformats.org/officeDocument/2006/relationships/hyperlink" Id="rId230"/>
    <Relationship TargetMode="External" Target="https://media.prosv.ru" Type="http://schemas.openxmlformats.org/officeDocument/2006/relationships/hyperlink" Id="rId231"/>
    <Relationship TargetMode="External" Target="https://resh.edu.ru" Type="http://schemas.openxmlformats.org/officeDocument/2006/relationships/hyperlink" Id="rId232"/>
    <Relationship TargetMode="External" Target="https://media.prosv.ru" Type="http://schemas.openxmlformats.org/officeDocument/2006/relationships/hyperlink" Id="rId233"/>
    <Relationship TargetMode="External" Target="https://resh.edu.ru" Type="http://schemas.openxmlformats.org/officeDocument/2006/relationships/hyperlink" Id="rId234"/>
    <Relationship TargetMode="External" Target="https://media.prosv.ru" Type="http://schemas.openxmlformats.org/officeDocument/2006/relationships/hyperlink" Id="rId235"/>
    <Relationship TargetMode="External" Target="https://resh.edu.ru" Type="http://schemas.openxmlformats.org/officeDocument/2006/relationships/hyperlink" Id="rId236"/>
    <Relationship TargetMode="External" Target="https://media.prosv.ru" Type="http://schemas.openxmlformats.org/officeDocument/2006/relationships/hyperlink" Id="rId237"/>
    <Relationship TargetMode="External" Target="https://resh.edu.ru" Type="http://schemas.openxmlformats.org/officeDocument/2006/relationships/hyperlink" Id="rId238"/>
    <Relationship TargetMode="External" Target="https://media.prosv.ru" Type="http://schemas.openxmlformats.org/officeDocument/2006/relationships/hyperlink" Id="rId239"/>
    <Relationship TargetMode="External" Target="https://resh.edu.ru" Type="http://schemas.openxmlformats.org/officeDocument/2006/relationships/hyperlink" Id="rId240"/>
    <Relationship TargetMode="External" Target="https://media.prosv.ru" Type="http://schemas.openxmlformats.org/officeDocument/2006/relationships/hyperlink" Id="rId241"/>
    <Relationship TargetMode="External" Target="https://resh.edu.ru" Type="http://schemas.openxmlformats.org/officeDocument/2006/relationships/hyperlink" Id="rId242"/>
    <Relationship TargetMode="External" Target="https://media.prosv.ru" Type="http://schemas.openxmlformats.org/officeDocument/2006/relationships/hyperlink" Id="rId243"/>
    <Relationship TargetMode="External" Target="https://resh.edu.ru" Type="http://schemas.openxmlformats.org/officeDocument/2006/relationships/hyperlink" Id="rId244"/>
    <Relationship TargetMode="External" Target="https://media.prosv.ru" Type="http://schemas.openxmlformats.org/officeDocument/2006/relationships/hyperlink" Id="rId245"/>
    <Relationship TargetMode="External" Target="https://resh.edu.ru" Type="http://schemas.openxmlformats.org/officeDocument/2006/relationships/hyperlink" Id="rId246"/>
    <Relationship TargetMode="External" Target="https://media.prosv.ru" Type="http://schemas.openxmlformats.org/officeDocument/2006/relationships/hyperlink" Id="rId247"/>
    <Relationship TargetMode="External" Target="https://resh.edu.ru" Type="http://schemas.openxmlformats.org/officeDocument/2006/relationships/hyperlink" Id="rId248"/>
    <Relationship TargetMode="External" Target="https://media.prosv.ru" Type="http://schemas.openxmlformats.org/officeDocument/2006/relationships/hyperlink" Id="rId249"/>
    <Relationship TargetMode="External" Target="https://resh.edu.ru" Type="http://schemas.openxmlformats.org/officeDocument/2006/relationships/hyperlink" Id="rId250"/>
    <Relationship TargetMode="External" Target="https://media.prosv.ru" Type="http://schemas.openxmlformats.org/officeDocument/2006/relationships/hyperlink" Id="rId251"/>
    <Relationship TargetMode="External" Target="https://resh.edu.ru" Type="http://schemas.openxmlformats.org/officeDocument/2006/relationships/hyperlink" Id="rId252"/>
    <Relationship TargetMode="External" Target="https://media.prosv.ru" Type="http://schemas.openxmlformats.org/officeDocument/2006/relationships/hyperlink" Id="rId253"/>
    <Relationship TargetMode="External" Target="https://resh.edu.ru" Type="http://schemas.openxmlformats.org/officeDocument/2006/relationships/hyperlink" Id="rId254"/>
    <Relationship TargetMode="External" Target="https://media.prosv.ru" Type="http://schemas.openxmlformats.org/officeDocument/2006/relationships/hyperlink" Id="rId255"/>
    <Relationship TargetMode="External" Target="https://resh.edu.ru" Type="http://schemas.openxmlformats.org/officeDocument/2006/relationships/hyperlink" Id="rId256"/>
    <Relationship TargetMode="External" Target="https://media.prosv.ru" Type="http://schemas.openxmlformats.org/officeDocument/2006/relationships/hyperlink" Id="rId257"/>
    <Relationship TargetMode="External" Target="https://resh.edu.ru" Type="http://schemas.openxmlformats.org/officeDocument/2006/relationships/hyperlink" Id="rId258"/>
    <Relationship TargetMode="External" Target="https://media.prosv.ru" Type="http://schemas.openxmlformats.org/officeDocument/2006/relationships/hyperlink" Id="rId259"/>
    <Relationship TargetMode="External" Target="https://resh.edu.ru" Type="http://schemas.openxmlformats.org/officeDocument/2006/relationships/hyperlink" Id="rId260"/>
    <Relationship TargetMode="External" Target="https://media.prosv.ru" Type="http://schemas.openxmlformats.org/officeDocument/2006/relationships/hyperlink" Id="rId261"/>
    <Relationship TargetMode="External" Target="https://resh.edu.ru" Type="http://schemas.openxmlformats.org/officeDocument/2006/relationships/hyperlink" Id="rId262"/>
    <Relationship TargetMode="External" Target="https://media.prosv.ru" Type="http://schemas.openxmlformats.org/officeDocument/2006/relationships/hyperlink" Id="rId263"/>
    <Relationship TargetMode="External" Target="https://resh.edu.ru" Type="http://schemas.openxmlformats.org/officeDocument/2006/relationships/hyperlink" Id="rId264"/>
    <Relationship TargetMode="External" Target="https://media.prosv.ru" Type="http://schemas.openxmlformats.org/officeDocument/2006/relationships/hyperlink" Id="rId265"/>
    <Relationship TargetMode="External" Target="https://resh.edu.ru" Type="http://schemas.openxmlformats.org/officeDocument/2006/relationships/hyperlink" Id="rId266"/>
    <Relationship TargetMode="External" Target="https://media.prosv.ru" Type="http://schemas.openxmlformats.org/officeDocument/2006/relationships/hyperlink" Id="rId267"/>
    <Relationship TargetMode="External" Target="https://resh.edu.ru" Type="http://schemas.openxmlformats.org/officeDocument/2006/relationships/hyperlink" Id="rId268"/>
    <Relationship TargetMode="External" Target="https://media.prosv.ru" Type="http://schemas.openxmlformats.org/officeDocument/2006/relationships/hyperlink" Id="rId269"/>
    <Relationship TargetMode="External" Target="https://resh.edu.ru" Type="http://schemas.openxmlformats.org/officeDocument/2006/relationships/hyperlink" Id="rId270"/>
    <Relationship TargetMode="External" Target="https://media.prosv.ru" Type="http://schemas.openxmlformats.org/officeDocument/2006/relationships/hyperlink" Id="rId271"/>
    <Relationship TargetMode="External" Target="https://resh.edu.ru" Type="http://schemas.openxmlformats.org/officeDocument/2006/relationships/hyperlink" Id="rId272"/>
    <Relationship TargetMode="External" Target="https://media.prosv.ru" Type="http://schemas.openxmlformats.org/officeDocument/2006/relationships/hyperlink" Id="rId273"/>
    <Relationship TargetMode="External" Target="https://resh.edu.ru" Type="http://schemas.openxmlformats.org/officeDocument/2006/relationships/hyperlink" Id="rId274"/>
    <Relationship TargetMode="External" Target="https://media.prosv.ru" Type="http://schemas.openxmlformats.org/officeDocument/2006/relationships/hyperlink" Id="rId275"/>
    <Relationship TargetMode="External" Target="https://resh.edu.ru" Type="http://schemas.openxmlformats.org/officeDocument/2006/relationships/hyperlink" Id="rId276"/>
    <Relationship TargetMode="External" Target="https://media.prosv.ru" Type="http://schemas.openxmlformats.org/officeDocument/2006/relationships/hyperlink" Id="rId277"/>
    <Relationship TargetMode="External" Target="https://resh.edu.ru" Type="http://schemas.openxmlformats.org/officeDocument/2006/relationships/hyperlink" Id="rId278"/>
    <Relationship TargetMode="External" Target="https://media.prosv.ru" Type="http://schemas.openxmlformats.org/officeDocument/2006/relationships/hyperlink" Id="rId279"/>
    <Relationship TargetMode="External" Target="https://resh.edu.ru" Type="http://schemas.openxmlformats.org/officeDocument/2006/relationships/hyperlink" Id="rId280"/>
    <Relationship TargetMode="External" Target="https://media.prosv.ru" Type="http://schemas.openxmlformats.org/officeDocument/2006/relationships/hyperlink" Id="rId281"/>
    <Relationship TargetMode="External" Target="https://resh.edu.ru" Type="http://schemas.openxmlformats.org/officeDocument/2006/relationships/hyperlink" Id="rId282"/>
    <Relationship TargetMode="External" Target="https://media.prosv.ru" Type="http://schemas.openxmlformats.org/officeDocument/2006/relationships/hyperlink" Id="rId283"/>
    <Relationship TargetMode="External" Target="https://resh.edu.ru" Type="http://schemas.openxmlformats.org/officeDocument/2006/relationships/hyperlink" Id="rId284"/>
    <Relationship TargetMode="External" Target="https://media.prosv.ru" Type="http://schemas.openxmlformats.org/officeDocument/2006/relationships/hyperlink" Id="rId285"/>
    <Relationship TargetMode="External" Target="https://resh.edu.ru" Type="http://schemas.openxmlformats.org/officeDocument/2006/relationships/hyperlink" Id="rId286"/>
    <Relationship TargetMode="External" Target="https://media.prosv.ru" Type="http://schemas.openxmlformats.org/officeDocument/2006/relationships/hyperlink" Id="rId287"/>
    <Relationship TargetMode="External" Target="https://resh.edu.ru" Type="http://schemas.openxmlformats.org/officeDocument/2006/relationships/hyperlink" Id="rId288"/>
    <Relationship TargetMode="External" Target="https://media.prosv.ru" Type="http://schemas.openxmlformats.org/officeDocument/2006/relationships/hyperlink" Id="rId289"/>
    <Relationship TargetMode="External" Target="https://resh.edu.ru" Type="http://schemas.openxmlformats.org/officeDocument/2006/relationships/hyperlink" Id="rId290"/>
    <Relationship TargetMode="External" Target="https://media.prosv.ru" Type="http://schemas.openxmlformats.org/officeDocument/2006/relationships/hyperlink" Id="rId291"/>
    <Relationship TargetMode="External" Target="https://resh.edu.ru" Type="http://schemas.openxmlformats.org/officeDocument/2006/relationships/hyperlink" Id="rId292"/>
    <Relationship TargetMode="External" Target="https://media.prosv.ru" Type="http://schemas.openxmlformats.org/officeDocument/2006/relationships/hyperlink" Id="rId293"/>
    <Relationship TargetMode="External" Target="https://resh.edu.ru" Type="http://schemas.openxmlformats.org/officeDocument/2006/relationships/hyperlink" Id="rId294"/>
    <Relationship TargetMode="External" Target="https://media.prosv.ru" Type="http://schemas.openxmlformats.org/officeDocument/2006/relationships/hyperlink" Id="rId295"/>
    <Relationship TargetMode="External" Target="https://resh.edu.ru" Type="http://schemas.openxmlformats.org/officeDocument/2006/relationships/hyperlink" Id="rId296"/>
    <Relationship TargetMode="External" Target="https://media.prosv.ru" Type="http://schemas.openxmlformats.org/officeDocument/2006/relationships/hyperlink" Id="rId297"/>
    <Relationship TargetMode="External" Target="https://resh.edu.ru" Type="http://schemas.openxmlformats.org/officeDocument/2006/relationships/hyperlink" Id="rId298"/>
    <Relationship TargetMode="External" Target="https://media.prosv.ru" Type="http://schemas.openxmlformats.org/officeDocument/2006/relationships/hyperlink" Id="rId299"/>
    <Relationship TargetMode="External" Target="https://resh.edu.ru" Type="http://schemas.openxmlformats.org/officeDocument/2006/relationships/hyperlink" Id="rId300"/>
    <Relationship TargetMode="External" Target="https://media.prosv.ru" Type="http://schemas.openxmlformats.org/officeDocument/2006/relationships/hyperlink" Id="rId301"/>
    <Relationship TargetMode="External" Target="https://resh.edu.ru" Type="http://schemas.openxmlformats.org/officeDocument/2006/relationships/hyperlink" Id="rId302"/>
    <Relationship TargetMode="External" Target="https://media.prosv.ru" Type="http://schemas.openxmlformats.org/officeDocument/2006/relationships/hyperlink" Id="rId303"/>
    <Relationship TargetMode="External" Target="https://resh.edu.ru" Type="http://schemas.openxmlformats.org/officeDocument/2006/relationships/hyperlink" Id="rId304"/>
    <Relationship TargetMode="External" Target="https://media.prosv.ru" Type="http://schemas.openxmlformats.org/officeDocument/2006/relationships/hyperlink" Id="rId305"/>
    <Relationship TargetMode="External" Target="https://resh.edu.ru" Type="http://schemas.openxmlformats.org/officeDocument/2006/relationships/hyperlink" Id="rId306"/>
    <Relationship TargetMode="External" Target="https://media.prosv.ru" Type="http://schemas.openxmlformats.org/officeDocument/2006/relationships/hyperlink" Id="rId307"/>
    <Relationship TargetMode="External" Target="https://resh.edu.ru" Type="http://schemas.openxmlformats.org/officeDocument/2006/relationships/hyperlink" Id="rId308"/>
    <Relationship TargetMode="External" Target="https://media.prosv.ru" Type="http://schemas.openxmlformats.org/officeDocument/2006/relationships/hyperlink" Id="rId309"/>
    <Relationship TargetMode="External" Target="https://resh.edu.ru" Type="http://schemas.openxmlformats.org/officeDocument/2006/relationships/hyperlink" Id="rId310"/>
    <Relationship TargetMode="External" Target="https://media.prosv.ru" Type="http://schemas.openxmlformats.org/officeDocument/2006/relationships/hyperlink" Id="rId311"/>
    <Relationship TargetMode="External" Target="https://resh.edu.ru" Type="http://schemas.openxmlformats.org/officeDocument/2006/relationships/hyperlink" Id="rId312"/>
    <Relationship TargetMode="External" Target="https://media.prosv.ru" Type="http://schemas.openxmlformats.org/officeDocument/2006/relationships/hyperlink" Id="rId313"/>
    <Relationship TargetMode="External" Target="https://resh.edu.ru" Type="http://schemas.openxmlformats.org/officeDocument/2006/relationships/hyperlink" Id="rId314"/>
    <Relationship TargetMode="External" Target="https://media.prosv.ru" Type="http://schemas.openxmlformats.org/officeDocument/2006/relationships/hyperlink" Id="rId315"/>
    <Relationship TargetMode="External" Target="https://resh.edu.ru" Type="http://schemas.openxmlformats.org/officeDocument/2006/relationships/hyperlink" Id="rId316"/>
    <Relationship TargetMode="External" Target="https://media.prosv.ru" Type="http://schemas.openxmlformats.org/officeDocument/2006/relationships/hyperlink" Id="rId317"/>
    <Relationship TargetMode="External" Target="https://resh.edu.ru" Type="http://schemas.openxmlformats.org/officeDocument/2006/relationships/hyperlink" Id="rId318"/>
    <Relationship TargetMode="External" Target="https://media.prosv.ru" Type="http://schemas.openxmlformats.org/officeDocument/2006/relationships/hyperlink" Id="rId319"/>
    <Relationship TargetMode="External" Target="https://resh.edu.ru" Type="http://schemas.openxmlformats.org/officeDocument/2006/relationships/hyperlink" Id="rId320"/>
    <Relationship TargetMode="External" Target="https://media.prosv.ru" Type="http://schemas.openxmlformats.org/officeDocument/2006/relationships/hyperlink" Id="rId321"/>
    <Relationship TargetMode="External" Target="https://resh.edu.ru" Type="http://schemas.openxmlformats.org/officeDocument/2006/relationships/hyperlink" Id="rId322"/>
    <Relationship TargetMode="External" Target="https://media.prosv.ru" Type="http://schemas.openxmlformats.org/officeDocument/2006/relationships/hyperlink" Id="rId323"/>
    <Relationship TargetMode="External" Target="https://resh.edu.ru" Type="http://schemas.openxmlformats.org/officeDocument/2006/relationships/hyperlink" Id="rId324"/>
    <Relationship TargetMode="External" Target="https://media.prosv.ru" Type="http://schemas.openxmlformats.org/officeDocument/2006/relationships/hyperlink" Id="rId325"/>
    <Relationship TargetMode="External" Target="https://resh.edu.ru" Type="http://schemas.openxmlformats.org/officeDocument/2006/relationships/hyperlink" Id="rId326"/>
    <Relationship TargetMode="External" Target="https://media.prosv.ru" Type="http://schemas.openxmlformats.org/officeDocument/2006/relationships/hyperlink" Id="rId327"/>
    <Relationship TargetMode="External" Target="https://resh.edu.ru" Type="http://schemas.openxmlformats.org/officeDocument/2006/relationships/hyperlink" Id="rId328"/>
    <Relationship TargetMode="External" Target="https://media.prosv.ru" Type="http://schemas.openxmlformats.org/officeDocument/2006/relationships/hyperlink" Id="rId329"/>
    <Relationship TargetMode="External" Target="https://resh.edu.ru" Type="http://schemas.openxmlformats.org/officeDocument/2006/relationships/hyperlink" Id="rId330"/>
    <Relationship TargetMode="External" Target="https://media.prosv.ru" Type="http://schemas.openxmlformats.org/officeDocument/2006/relationships/hyperlink" Id="rId331"/>
    <Relationship TargetMode="External" Target="https://resh.edu.ru" Type="http://schemas.openxmlformats.org/officeDocument/2006/relationships/hyperlink" Id="rId332"/>
    <Relationship TargetMode="External" Target="https://media.prosv.ru" Type="http://schemas.openxmlformats.org/officeDocument/2006/relationships/hyperlink" Id="rId333"/>
    <Relationship TargetMode="External" Target="https://resh.edu.ru" Type="http://schemas.openxmlformats.org/officeDocument/2006/relationships/hyperlink" Id="rId334"/>
    <Relationship TargetMode="External" Target="https://media.prosv.ru" Type="http://schemas.openxmlformats.org/officeDocument/2006/relationships/hyperlink" Id="rId335"/>
    <Relationship TargetMode="External" Target="https://resh.edu.ru" Type="http://schemas.openxmlformats.org/officeDocument/2006/relationships/hyperlink" Id="rId336"/>
    <Relationship TargetMode="External" Target="https://media.prosv.ru" Type="http://schemas.openxmlformats.org/officeDocument/2006/relationships/hyperlink" Id="rId337"/>
    <Relationship TargetMode="External" Target="https://resh.edu.ru" Type="http://schemas.openxmlformats.org/officeDocument/2006/relationships/hyperlink" Id="rId338"/>
    <Relationship TargetMode="External" Target="https://media.prosv.ru" Type="http://schemas.openxmlformats.org/officeDocument/2006/relationships/hyperlink" Id="rId339"/>
    <Relationship TargetMode="External" Target="https://resh.edu.ru" Type="http://schemas.openxmlformats.org/officeDocument/2006/relationships/hyperlink" Id="rId340"/>
    <Relationship TargetMode="External" Target="https://media.prosv.ru" Type="http://schemas.openxmlformats.org/officeDocument/2006/relationships/hyperlink" Id="rId341"/>
    <Relationship TargetMode="External" Target="https://resh.edu.ru" Type="http://schemas.openxmlformats.org/officeDocument/2006/relationships/hyperlink" Id="rId342"/>
    <Relationship TargetMode="External" Target="https://media.prosv.ru" Type="http://schemas.openxmlformats.org/officeDocument/2006/relationships/hyperlink" Id="rId343"/>
    <Relationship TargetMode="External" Target="https://resh.edu.ru" Type="http://schemas.openxmlformats.org/officeDocument/2006/relationships/hyperlink" Id="rId344"/>
    <Relationship TargetMode="External" Target="https://media.prosv.ru" Type="http://schemas.openxmlformats.org/officeDocument/2006/relationships/hyperlink" Id="rId345"/>
    <Relationship TargetMode="External" Target="https://resh.edu.ru" Type="http://schemas.openxmlformats.org/officeDocument/2006/relationships/hyperlink" Id="rId346"/>
    <Relationship TargetMode="External" Target="https://media.prosv.ru" Type="http://schemas.openxmlformats.org/officeDocument/2006/relationships/hyperlink" Id="rId347"/>
    <Relationship TargetMode="External" Target="https://resh.edu.ru" Type="http://schemas.openxmlformats.org/officeDocument/2006/relationships/hyperlink" Id="rId348"/>
    <Relationship TargetMode="External" Target="https://media.prosv.ru" Type="http://schemas.openxmlformats.org/officeDocument/2006/relationships/hyperlink" Id="rId349"/>
    <Relationship TargetMode="External" Target="https://resh.edu.ru" Type="http://schemas.openxmlformats.org/officeDocument/2006/relationships/hyperlink" Id="rId350"/>
    <Relationship TargetMode="External" Target="https://media.prosv.ru" Type="http://schemas.openxmlformats.org/officeDocument/2006/relationships/hyperlink" Id="rId351"/>
    <Relationship TargetMode="External" Target="https://resh.edu.ru" Type="http://schemas.openxmlformats.org/officeDocument/2006/relationships/hyperlink" Id="rId352"/>
    <Relationship TargetMode="External" Target="https://media.prosv.ru" Type="http://schemas.openxmlformats.org/officeDocument/2006/relationships/hyperlink" Id="rId353"/>
    <Relationship TargetMode="External" Target="https://resh.edu.ru" Type="http://schemas.openxmlformats.org/officeDocument/2006/relationships/hyperlink" Id="rId354"/>
    <Relationship TargetMode="External" Target="https://media.prosv.ru" Type="http://schemas.openxmlformats.org/officeDocument/2006/relationships/hyperlink" Id="rId355"/>
    <Relationship TargetMode="External" Target="https://resh.edu.ru" Type="http://schemas.openxmlformats.org/officeDocument/2006/relationships/hyperlink" Id="rId356"/>
    <Relationship TargetMode="External" Target="https://media.prosv.ru" Type="http://schemas.openxmlformats.org/officeDocument/2006/relationships/hyperlink" Id="rId357"/>
    <Relationship TargetMode="External" Target="https://resh.edu.ru" Type="http://schemas.openxmlformats.org/officeDocument/2006/relationships/hyperlink" Id="rId358"/>
    <Relationship TargetMode="External" Target="https://media.prosv.ru" Type="http://schemas.openxmlformats.org/officeDocument/2006/relationships/hyperlink" Id="rId35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